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rFonts w:ascii="Arial" w:hAnsi="Arial"/>
          <w:b/>
          <w:color w:val="0066FF"/>
          <w:sz w:val="40"/>
        </w:rPr>
        <w:t>CHECKLIST MODUL SISTEM DASHBOARD AUDIT MAINPP</w:t>
      </w:r>
    </w:p>
    <w:p>
      <w:pPr>
        <w:jc w:val="center"/>
      </w:pPr>
      <w:r>
        <w:rPr>
          <w:rFonts w:ascii="Arial" w:hAnsi="Arial"/>
          <w:color w:val="475569"/>
          <w:sz w:val="22"/>
        </w:rPr>
        <w:t>Semakan fungsi sedia ada, fungsi belum ada dan cadangan penambahbaikan</w:t>
      </w:r>
    </w:p>
    <w:tbl>
      <w:tblPr>
        <w:tblW w:type="auto" w:w="0"/>
        <w:jc w:val="center"/>
        <w:tblLook w:firstColumn="1" w:firstRow="1" w:lastColumn="0" w:lastRow="0" w:noHBand="0" w:noVBand="1" w:val="04A0"/>
      </w:tblPr>
      <w:tblGrid>
        <w:gridCol w:w="5040"/>
        <w:gridCol w:w="5040"/>
      </w:tblGrid>
      <w:tr>
        <w:tc>
          <w:tcPr>
            <w:tcW w:type="dxa" w:w="5040"/>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shd w:fill="EFF6FF"/>
          </w:tcPr>
          <w:p>
            <w:r/>
            <w:r>
              <w:rPr>
                <w:rFonts w:ascii="Arial" w:hAnsi="Arial"/>
                <w:b/>
                <w:color w:val="0066FF"/>
                <w:sz w:val="19"/>
              </w:rPr>
              <w:t>Nama Sistem</w:t>
            </w:r>
          </w:p>
        </w:tc>
        <w:tc>
          <w:tcPr>
            <w:tcW w:type="dxa" w:w="5040"/>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r/>
            <w:r>
              <w:rPr>
                <w:rFonts w:ascii="Arial" w:hAnsi="Arial"/>
                <w:b w:val="0"/>
                <w:color w:val="0F172A"/>
                <w:sz w:val="19"/>
              </w:rPr>
              <w:t>Dashboard Audit MAINPP</w:t>
            </w:r>
          </w:p>
        </w:tc>
      </w:tr>
      <w:tr>
        <w:tc>
          <w:tcPr>
            <w:tcW w:type="dxa" w:w="5040"/>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shd w:fill="EFF6FF"/>
          </w:tcPr>
          <w:p>
            <w:r/>
            <w:r>
              <w:rPr>
                <w:rFonts w:ascii="Arial" w:hAnsi="Arial"/>
                <w:b/>
                <w:color w:val="0066FF"/>
                <w:sz w:val="19"/>
              </w:rPr>
              <w:t>Organisasi</w:t>
            </w:r>
          </w:p>
        </w:tc>
        <w:tc>
          <w:tcPr>
            <w:tcW w:type="dxa" w:w="5040"/>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r/>
            <w:r>
              <w:rPr>
                <w:rFonts w:ascii="Arial" w:hAnsi="Arial"/>
                <w:b w:val="0"/>
                <w:color w:val="0F172A"/>
                <w:sz w:val="19"/>
              </w:rPr>
              <w:t>Majlis Agama Islam Negeri Pulau Pinang</w:t>
            </w:r>
          </w:p>
        </w:tc>
      </w:tr>
      <w:tr>
        <w:tc>
          <w:tcPr>
            <w:tcW w:type="dxa" w:w="5040"/>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shd w:fill="EFF6FF"/>
          </w:tcPr>
          <w:p>
            <w:r/>
            <w:r>
              <w:rPr>
                <w:rFonts w:ascii="Arial" w:hAnsi="Arial"/>
                <w:b/>
                <w:color w:val="0066FF"/>
                <w:sz w:val="19"/>
              </w:rPr>
              <w:t>Tarikh Dokumen</w:t>
            </w:r>
          </w:p>
        </w:tc>
        <w:tc>
          <w:tcPr>
            <w:tcW w:type="dxa" w:w="5040"/>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r/>
            <w:r>
              <w:rPr>
                <w:rFonts w:ascii="Arial" w:hAnsi="Arial"/>
                <w:b w:val="0"/>
                <w:color w:val="0F172A"/>
                <w:sz w:val="19"/>
              </w:rPr>
              <w:t>22/05/2026</w:t>
            </w:r>
          </w:p>
        </w:tc>
      </w:tr>
      <w:tr>
        <w:tc>
          <w:tcPr>
            <w:tcW w:type="dxa" w:w="5040"/>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shd w:fill="EFF6FF"/>
          </w:tcPr>
          <w:p>
            <w:r/>
            <w:r>
              <w:rPr>
                <w:rFonts w:ascii="Arial" w:hAnsi="Arial"/>
                <w:b/>
                <w:color w:val="0066FF"/>
                <w:sz w:val="19"/>
              </w:rPr>
              <w:t>Tujuan</w:t>
            </w:r>
          </w:p>
        </w:tc>
        <w:tc>
          <w:tcPr>
            <w:tcW w:type="dxa" w:w="5040"/>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r/>
            <w:r>
              <w:rPr>
                <w:rFonts w:ascii="Arial" w:hAnsi="Arial"/>
                <w:b w:val="0"/>
                <w:color w:val="0F172A"/>
                <w:sz w:val="19"/>
              </w:rPr>
              <w:t>Checklist UAT dan semakan pembangunan modul sistem audit</w:t>
            </w:r>
          </w:p>
        </w:tc>
      </w:tr>
    </w:tbl>
    <w:p/>
    <w:p>
      <w:pPr>
        <w:pStyle w:val="Heading1"/>
      </w:pPr>
      <w:r>
        <w:rPr>
          <w:rFonts w:ascii="Arial" w:hAnsi="Arial"/>
          <w:color w:val="0066FF"/>
        </w:rPr>
        <w:t>Tujuan Dokumen</w:t>
      </w:r>
    </w:p>
    <w:p>
      <w:pPr>
        <w:spacing w:after="100" w:line="259" w:lineRule="auto"/>
      </w:pPr>
      <w:r>
        <w:rPr>
          <w:rFonts w:ascii="Arial" w:hAnsi="Arial"/>
          <w:b w:val="0"/>
          <w:color w:val="0F172A"/>
          <w:sz w:val="21"/>
        </w:rPr>
        <w:t>Dokumen ini disediakan sebagai checklist semakan modul untuk Sistem Dashboard Audit MAINPP. Checklist ini membezakan fungsi yang sudah wujud dalam sistem dengan fungsi yang belum ada atau masih menjadi cadangan pembangunan.</w:t>
      </w:r>
    </w:p>
    <w:p>
      <w:pPr>
        <w:spacing w:after="100" w:line="259" w:lineRule="auto"/>
      </w:pPr>
      <w:r>
        <w:rPr>
          <w:rFonts w:ascii="Arial" w:hAnsi="Arial"/>
          <w:b w:val="0"/>
          <w:color w:val="0F172A"/>
          <w:sz w:val="21"/>
        </w:rPr>
        <w:t>Item yang ditanda pada kolum Ada bermaksud fungsi tersebut telah dikenal pasti wujud dalam struktur sistem semasa. Item yang ditanda pada kolum Belum Ada bermaksud fungsi tersebut belum dibangunkan, belum tersedia atau perlu direka bentuk sebelum boleh digunakan.</w:t>
      </w:r>
    </w:p>
    <w:p>
      <w:pPr>
        <w:spacing w:after="100" w:line="259" w:lineRule="auto"/>
      </w:pPr>
      <w:r>
        <w:rPr>
          <w:rFonts w:ascii="Arial" w:hAnsi="Arial"/>
          <w:b w:val="0"/>
          <w:color w:val="0F172A"/>
          <w:sz w:val="21"/>
        </w:rPr>
        <w:t>Fungsi berkaitan sub maklum balas 1.1, 1.2, 1.3 dan tambahan 1.4 dimasukkan sebagai cadangan khusus seperti diminta. Item tersebut sengaja tidak ditanda sebagai Ada kerana fungsi itu belum wujud dalam sistem semasa.</w:t>
      </w:r>
    </w:p>
    <w:tbl>
      <w:tblPr>
        <w:tblW w:type="auto" w:w="0"/>
        <w:jc w:val="left"/>
        <w:tblLook w:firstColumn="1" w:firstRow="1" w:lastColumn="0" w:lastRow="0" w:noHBand="0" w:noVBand="1" w:val="04A0"/>
      </w:tblPr>
      <w:tblGrid>
        <w:gridCol w:w="3360"/>
        <w:gridCol w:w="3360"/>
        <w:gridCol w:w="3360"/>
      </w:tblGrid>
      <w:tr>
        <w:tc>
          <w:tcPr>
            <w:tcW w:type="dxa" w:w="3360"/>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shd w:fill="EFF6FF"/>
          </w:tcPr>
          <w:p>
            <w:r/>
            <w:r>
              <w:rPr>
                <w:rFonts w:ascii="Arial" w:hAnsi="Arial"/>
                <w:b/>
                <w:color w:val="0066FF"/>
                <w:sz w:val="19"/>
              </w:rPr>
              <w:t>Status</w:t>
            </w:r>
          </w:p>
        </w:tc>
        <w:tc>
          <w:tcPr>
            <w:tcW w:type="dxa" w:w="3360"/>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shd w:fill="EFF6FF"/>
          </w:tcPr>
          <w:p>
            <w:r/>
            <w:r>
              <w:rPr>
                <w:rFonts w:ascii="Arial" w:hAnsi="Arial"/>
                <w:b/>
                <w:color w:val="0066FF"/>
                <w:sz w:val="19"/>
              </w:rPr>
              <w:t>Maksud</w:t>
            </w:r>
          </w:p>
        </w:tc>
        <w:tc>
          <w:tcPr>
            <w:tcW w:type="dxa" w:w="3360"/>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shd w:fill="EFF6FF"/>
          </w:tcPr>
          <w:p>
            <w:r/>
            <w:r>
              <w:rPr>
                <w:rFonts w:ascii="Arial" w:hAnsi="Arial"/>
                <w:b/>
                <w:color w:val="0066FF"/>
                <w:sz w:val="19"/>
              </w:rPr>
              <w:t>Kod Warna</w:t>
            </w:r>
          </w:p>
        </w:tc>
      </w:tr>
      <w:tr>
        <w:tc>
          <w:tcPr>
            <w:tcW w:type="dxa" w:w="3360"/>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shd w:fill="ECFDF5"/>
          </w:tcPr>
          <w:p>
            <w:r/>
            <w:r>
              <w:rPr>
                <w:rFonts w:ascii="Arial" w:hAnsi="Arial"/>
                <w:b/>
                <w:color w:val="16A34A"/>
                <w:sz w:val="19"/>
              </w:rPr>
              <w:t>Ada</w:t>
            </w:r>
          </w:p>
        </w:tc>
        <w:tc>
          <w:tcPr>
            <w:tcW w:type="dxa" w:w="3360"/>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r/>
            <w:r>
              <w:rPr>
                <w:rFonts w:ascii="Arial" w:hAnsi="Arial"/>
                <w:b w:val="0"/>
                <w:color w:val="0F172A"/>
                <w:sz w:val="19"/>
              </w:rPr>
              <w:t>Fungsi sudah wujud dalam sistem dan boleh diuji.</w:t>
            </w:r>
          </w:p>
        </w:tc>
        <w:tc>
          <w:tcPr>
            <w:tcW w:type="dxa" w:w="3360"/>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r/>
            <w:r>
              <w:rPr>
                <w:rFonts w:ascii="Arial" w:hAnsi="Arial"/>
                <w:b/>
                <w:color w:val="16A34A"/>
                <w:sz w:val="19"/>
              </w:rPr>
              <w:t>Hijau</w:t>
            </w:r>
          </w:p>
        </w:tc>
      </w:tr>
      <w:tr>
        <w:tc>
          <w:tcPr>
            <w:tcW w:type="dxa" w:w="3360"/>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shd w:fill="FEF2F2"/>
          </w:tcPr>
          <w:p>
            <w:r/>
            <w:r>
              <w:rPr>
                <w:rFonts w:ascii="Arial" w:hAnsi="Arial"/>
                <w:b/>
                <w:color w:val="DC2626"/>
                <w:sz w:val="19"/>
              </w:rPr>
              <w:t>Belum Ada</w:t>
            </w:r>
          </w:p>
        </w:tc>
        <w:tc>
          <w:tcPr>
            <w:tcW w:type="dxa" w:w="3360"/>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r/>
            <w:r>
              <w:rPr>
                <w:rFonts w:ascii="Arial" w:hAnsi="Arial"/>
                <w:b w:val="0"/>
                <w:color w:val="0F172A"/>
                <w:sz w:val="19"/>
              </w:rPr>
              <w:t>Fungsi belum dibangunkan atau belum tersedia dalam sistem semasa.</w:t>
            </w:r>
          </w:p>
        </w:tc>
        <w:tc>
          <w:tcPr>
            <w:tcW w:type="dxa" w:w="3360"/>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r/>
            <w:r>
              <w:rPr>
                <w:rFonts w:ascii="Arial" w:hAnsi="Arial"/>
                <w:b/>
                <w:color w:val="DC2626"/>
                <w:sz w:val="19"/>
              </w:rPr>
              <w:t>Merah</w:t>
            </w:r>
          </w:p>
        </w:tc>
      </w:tr>
      <w:tr>
        <w:tc>
          <w:tcPr>
            <w:tcW w:type="dxa" w:w="3360"/>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shd w:fill="FFFBEB"/>
          </w:tcPr>
          <w:p>
            <w:r/>
            <w:r>
              <w:rPr>
                <w:rFonts w:ascii="Arial" w:hAnsi="Arial"/>
                <w:b/>
                <w:color w:val="B45309"/>
                <w:sz w:val="19"/>
              </w:rPr>
              <w:t>Perlu Semak</w:t>
            </w:r>
          </w:p>
        </w:tc>
        <w:tc>
          <w:tcPr>
            <w:tcW w:type="dxa" w:w="3360"/>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r/>
            <w:r>
              <w:rPr>
                <w:rFonts w:ascii="Arial" w:hAnsi="Arial"/>
                <w:b w:val="0"/>
                <w:color w:val="0F172A"/>
                <w:sz w:val="19"/>
              </w:rPr>
              <w:t>Fungsi wujud, tetapi perlu disahkan semasa UAT atau perlu penambahbaikan kecil.</w:t>
            </w:r>
          </w:p>
        </w:tc>
        <w:tc>
          <w:tcPr>
            <w:tcW w:type="dxa" w:w="3360"/>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r/>
            <w:r>
              <w:rPr>
                <w:rFonts w:ascii="Arial" w:hAnsi="Arial"/>
                <w:b/>
                <w:color w:val="B45309"/>
                <w:sz w:val="19"/>
              </w:rPr>
              <w:t>Kuning</w:t>
            </w:r>
          </w:p>
        </w:tc>
      </w:tr>
    </w:tbl>
    <w:p/>
    <w:p>
      <w:pPr>
        <w:pStyle w:val="Heading1"/>
      </w:pPr>
      <w:r>
        <w:rPr>
          <w:rFonts w:ascii="Arial" w:hAnsi="Arial"/>
          <w:color w:val="0066FF"/>
        </w:rPr>
        <w:t>Ringkasan Status Modul</w:t>
      </w:r>
    </w:p>
    <w:tbl>
      <w:tblPr>
        <w:tblW w:type="auto" w:w="0"/>
        <w:tblLook w:firstColumn="1" w:firstRow="1" w:lastColumn="0" w:lastRow="0" w:noHBand="0" w:noVBand="1" w:val="04A0"/>
      </w:tblPr>
      <w:tblGrid>
        <w:gridCol w:w="2520"/>
        <w:gridCol w:w="2520"/>
        <w:gridCol w:w="2520"/>
        <w:gridCol w:w="2520"/>
      </w:tblGrid>
      <w:tr>
        <w:tc>
          <w:tcPr>
            <w:tcW w:type="dxa" w:w="2520"/>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shd w:fill="EFF6FF"/>
          </w:tcPr>
          <w:p>
            <w:r/>
            <w:r>
              <w:rPr>
                <w:rFonts w:ascii="Arial" w:hAnsi="Arial"/>
                <w:b/>
                <w:color w:val="0066FF"/>
                <w:sz w:val="18"/>
              </w:rPr>
              <w:t>Modul</w:t>
            </w:r>
          </w:p>
        </w:tc>
        <w:tc>
          <w:tcPr>
            <w:tcW w:type="dxa" w:w="2520"/>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shd w:fill="EFF6FF"/>
          </w:tcPr>
          <w:p>
            <w:r/>
            <w:r>
              <w:rPr>
                <w:rFonts w:ascii="Arial" w:hAnsi="Arial"/>
                <w:b/>
                <w:color w:val="0066FF"/>
                <w:sz w:val="18"/>
              </w:rPr>
              <w:t>Bil. Fungsi Ada</w:t>
            </w:r>
          </w:p>
        </w:tc>
        <w:tc>
          <w:tcPr>
            <w:tcW w:type="dxa" w:w="2520"/>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shd w:fill="EFF6FF"/>
          </w:tcPr>
          <w:p>
            <w:r/>
            <w:r>
              <w:rPr>
                <w:rFonts w:ascii="Arial" w:hAnsi="Arial"/>
                <w:b/>
                <w:color w:val="0066FF"/>
                <w:sz w:val="18"/>
              </w:rPr>
              <w:t>Bil. Fungsi Belum Ada</w:t>
            </w:r>
          </w:p>
        </w:tc>
        <w:tc>
          <w:tcPr>
            <w:tcW w:type="dxa" w:w="2520"/>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shd w:fill="EFF6FF"/>
          </w:tcPr>
          <w:p>
            <w:r/>
            <w:r>
              <w:rPr>
                <w:rFonts w:ascii="Arial" w:hAnsi="Arial"/>
                <w:b/>
                <w:color w:val="0066FF"/>
                <w:sz w:val="18"/>
              </w:rPr>
              <w:t>Kesimpulan</w:t>
            </w:r>
          </w:p>
        </w:tc>
      </w:tr>
      <w:tr>
        <w:tc>
          <w:tcPr>
            <w:tcW w:type="dxa" w:w="2520"/>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r/>
            <w:r>
              <w:rPr>
                <w:rFonts w:ascii="Arial" w:hAnsi="Arial"/>
                <w:b w:val="0"/>
                <w:color w:val="0F172A"/>
                <w:sz w:val="19"/>
              </w:rPr>
              <w:t>1. Login, Register dan Kawalan Sesi</w:t>
            </w:r>
          </w:p>
        </w:tc>
        <w:tc>
          <w:tcPr>
            <w:tcW w:type="dxa" w:w="2520"/>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pPr>
              <w:jc w:val="center"/>
            </w:pPr>
            <w:r/>
            <w:r>
              <w:rPr>
                <w:rFonts w:ascii="Arial" w:hAnsi="Arial"/>
                <w:b/>
                <w:color w:val="16A34A"/>
                <w:sz w:val="18"/>
              </w:rPr>
              <w:t>4</w:t>
            </w:r>
          </w:p>
        </w:tc>
        <w:tc>
          <w:tcPr>
            <w:tcW w:type="dxa" w:w="2520"/>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pPr>
              <w:jc w:val="center"/>
            </w:pPr>
            <w:r/>
            <w:r>
              <w:rPr>
                <w:rFonts w:ascii="Arial" w:hAnsi="Arial"/>
                <w:b/>
                <w:color w:val="16A34A"/>
                <w:sz w:val="18"/>
              </w:rPr>
              <w:t>0</w:t>
            </w:r>
          </w:p>
        </w:tc>
        <w:tc>
          <w:tcPr>
            <w:tcW w:type="dxa" w:w="2520"/>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r/>
            <w:r>
              <w:rPr>
                <w:rFonts w:ascii="Arial" w:hAnsi="Arial"/>
                <w:b w:val="0"/>
                <w:color w:val="475569"/>
                <w:sz w:val="18"/>
              </w:rPr>
              <w:t>Lengkap untuk fungsi asas.</w:t>
            </w:r>
          </w:p>
        </w:tc>
      </w:tr>
      <w:tr>
        <w:tc>
          <w:tcPr>
            <w:tcW w:type="dxa" w:w="2520"/>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r/>
            <w:r>
              <w:rPr>
                <w:rFonts w:ascii="Arial" w:hAnsi="Arial"/>
                <w:b w:val="0"/>
                <w:color w:val="0F172A"/>
                <w:sz w:val="19"/>
              </w:rPr>
              <w:t>2. Forgot Password</w:t>
            </w:r>
          </w:p>
        </w:tc>
        <w:tc>
          <w:tcPr>
            <w:tcW w:type="dxa" w:w="2520"/>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pPr>
              <w:jc w:val="center"/>
            </w:pPr>
            <w:r/>
            <w:r>
              <w:rPr>
                <w:rFonts w:ascii="Arial" w:hAnsi="Arial"/>
                <w:b/>
                <w:color w:val="16A34A"/>
                <w:sz w:val="18"/>
              </w:rPr>
              <w:t>5</w:t>
            </w:r>
          </w:p>
        </w:tc>
        <w:tc>
          <w:tcPr>
            <w:tcW w:type="dxa" w:w="2520"/>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pPr>
              <w:jc w:val="center"/>
            </w:pPr>
            <w:r/>
            <w:r>
              <w:rPr>
                <w:rFonts w:ascii="Arial" w:hAnsi="Arial"/>
                <w:b/>
                <w:color w:val="16A34A"/>
                <w:sz w:val="18"/>
              </w:rPr>
              <w:t>0</w:t>
            </w:r>
          </w:p>
        </w:tc>
        <w:tc>
          <w:tcPr>
            <w:tcW w:type="dxa" w:w="2520"/>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r/>
            <w:r>
              <w:rPr>
                <w:rFonts w:ascii="Arial" w:hAnsi="Arial"/>
                <w:b w:val="0"/>
                <w:color w:val="475569"/>
                <w:sz w:val="18"/>
              </w:rPr>
              <w:t>Lengkap untuk fungsi asas.</w:t>
            </w:r>
          </w:p>
        </w:tc>
      </w:tr>
      <w:tr>
        <w:tc>
          <w:tcPr>
            <w:tcW w:type="dxa" w:w="2520"/>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r/>
            <w:r>
              <w:rPr>
                <w:rFonts w:ascii="Arial" w:hAnsi="Arial"/>
                <w:b w:val="0"/>
                <w:color w:val="0F172A"/>
                <w:sz w:val="19"/>
              </w:rPr>
              <w:t>3. Dashboard</w:t>
            </w:r>
          </w:p>
        </w:tc>
        <w:tc>
          <w:tcPr>
            <w:tcW w:type="dxa" w:w="2520"/>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pPr>
              <w:jc w:val="center"/>
            </w:pPr>
            <w:r/>
            <w:r>
              <w:rPr>
                <w:rFonts w:ascii="Arial" w:hAnsi="Arial"/>
                <w:b/>
                <w:color w:val="16A34A"/>
                <w:sz w:val="18"/>
              </w:rPr>
              <w:t>5</w:t>
            </w:r>
          </w:p>
        </w:tc>
        <w:tc>
          <w:tcPr>
            <w:tcW w:type="dxa" w:w="2520"/>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pPr>
              <w:jc w:val="center"/>
            </w:pPr>
            <w:r/>
            <w:r>
              <w:rPr>
                <w:rFonts w:ascii="Arial" w:hAnsi="Arial"/>
                <w:b/>
                <w:color w:val="DC2626"/>
                <w:sz w:val="18"/>
              </w:rPr>
              <w:t>2</w:t>
            </w:r>
          </w:p>
        </w:tc>
        <w:tc>
          <w:tcPr>
            <w:tcW w:type="dxa" w:w="2520"/>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r/>
            <w:r>
              <w:rPr>
                <w:rFonts w:ascii="Arial" w:hAnsi="Arial"/>
                <w:b w:val="0"/>
                <w:color w:val="475569"/>
                <w:sz w:val="18"/>
              </w:rPr>
              <w:t>Ada fungsi cadangan / belum dibangunkan.</w:t>
            </w:r>
          </w:p>
        </w:tc>
      </w:tr>
      <w:tr>
        <w:tc>
          <w:tcPr>
            <w:tcW w:type="dxa" w:w="2520"/>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r/>
            <w:r>
              <w:rPr>
                <w:rFonts w:ascii="Arial" w:hAnsi="Arial"/>
                <w:b w:val="0"/>
                <w:color w:val="0F172A"/>
                <w:sz w:val="19"/>
              </w:rPr>
              <w:t>4. Daftar Maklumat Audit</w:t>
            </w:r>
          </w:p>
        </w:tc>
        <w:tc>
          <w:tcPr>
            <w:tcW w:type="dxa" w:w="2520"/>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pPr>
              <w:jc w:val="center"/>
            </w:pPr>
            <w:r/>
            <w:r>
              <w:rPr>
                <w:rFonts w:ascii="Arial" w:hAnsi="Arial"/>
                <w:b/>
                <w:color w:val="16A34A"/>
                <w:sz w:val="18"/>
              </w:rPr>
              <w:t>4</w:t>
            </w:r>
          </w:p>
        </w:tc>
        <w:tc>
          <w:tcPr>
            <w:tcW w:type="dxa" w:w="2520"/>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pPr>
              <w:jc w:val="center"/>
            </w:pPr>
            <w:r/>
            <w:r>
              <w:rPr>
                <w:rFonts w:ascii="Arial" w:hAnsi="Arial"/>
                <w:b/>
                <w:color w:val="DC2626"/>
                <w:sz w:val="18"/>
              </w:rPr>
              <w:t>3</w:t>
            </w:r>
          </w:p>
        </w:tc>
        <w:tc>
          <w:tcPr>
            <w:tcW w:type="dxa" w:w="2520"/>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r/>
            <w:r>
              <w:rPr>
                <w:rFonts w:ascii="Arial" w:hAnsi="Arial"/>
                <w:b w:val="0"/>
                <w:color w:val="475569"/>
                <w:sz w:val="18"/>
              </w:rPr>
              <w:t>Ada fungsi cadangan / belum dibangunkan.</w:t>
            </w:r>
          </w:p>
        </w:tc>
      </w:tr>
      <w:tr>
        <w:tc>
          <w:tcPr>
            <w:tcW w:type="dxa" w:w="2520"/>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r/>
            <w:r>
              <w:rPr>
                <w:rFonts w:ascii="Arial" w:hAnsi="Arial"/>
                <w:b w:val="0"/>
                <w:color w:val="0F172A"/>
                <w:sz w:val="19"/>
              </w:rPr>
              <w:t>5. Senarai Maklumat Audit</w:t>
            </w:r>
          </w:p>
        </w:tc>
        <w:tc>
          <w:tcPr>
            <w:tcW w:type="dxa" w:w="2520"/>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pPr>
              <w:jc w:val="center"/>
            </w:pPr>
            <w:r/>
            <w:r>
              <w:rPr>
                <w:rFonts w:ascii="Arial" w:hAnsi="Arial"/>
                <w:b/>
                <w:color w:val="16A34A"/>
                <w:sz w:val="18"/>
              </w:rPr>
              <w:t>5</w:t>
            </w:r>
          </w:p>
        </w:tc>
        <w:tc>
          <w:tcPr>
            <w:tcW w:type="dxa" w:w="2520"/>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pPr>
              <w:jc w:val="center"/>
            </w:pPr>
            <w:r/>
            <w:r>
              <w:rPr>
                <w:rFonts w:ascii="Arial" w:hAnsi="Arial"/>
                <w:b/>
                <w:color w:val="16A34A"/>
                <w:sz w:val="18"/>
              </w:rPr>
              <w:t>0</w:t>
            </w:r>
          </w:p>
        </w:tc>
        <w:tc>
          <w:tcPr>
            <w:tcW w:type="dxa" w:w="2520"/>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r/>
            <w:r>
              <w:rPr>
                <w:rFonts w:ascii="Arial" w:hAnsi="Arial"/>
                <w:b w:val="0"/>
                <w:color w:val="475569"/>
                <w:sz w:val="18"/>
              </w:rPr>
              <w:t>Lengkap untuk fungsi asas.</w:t>
            </w:r>
          </w:p>
        </w:tc>
      </w:tr>
      <w:tr>
        <w:tc>
          <w:tcPr>
            <w:tcW w:type="dxa" w:w="2520"/>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r/>
            <w:r>
              <w:rPr>
                <w:rFonts w:ascii="Arial" w:hAnsi="Arial"/>
                <w:b w:val="0"/>
                <w:color w:val="0F172A"/>
                <w:sz w:val="19"/>
              </w:rPr>
              <w:t>6. Maklum Balas Audit</w:t>
            </w:r>
          </w:p>
        </w:tc>
        <w:tc>
          <w:tcPr>
            <w:tcW w:type="dxa" w:w="2520"/>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pPr>
              <w:jc w:val="center"/>
            </w:pPr>
            <w:r/>
            <w:r>
              <w:rPr>
                <w:rFonts w:ascii="Arial" w:hAnsi="Arial"/>
                <w:b/>
                <w:color w:val="16A34A"/>
                <w:sz w:val="18"/>
              </w:rPr>
              <w:t>6</w:t>
            </w:r>
          </w:p>
        </w:tc>
        <w:tc>
          <w:tcPr>
            <w:tcW w:type="dxa" w:w="2520"/>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pPr>
              <w:jc w:val="center"/>
            </w:pPr>
            <w:r/>
            <w:r>
              <w:rPr>
                <w:rFonts w:ascii="Arial" w:hAnsi="Arial"/>
                <w:b/>
                <w:color w:val="DC2626"/>
                <w:sz w:val="18"/>
              </w:rPr>
              <w:t>1</w:t>
            </w:r>
          </w:p>
        </w:tc>
        <w:tc>
          <w:tcPr>
            <w:tcW w:type="dxa" w:w="2520"/>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r/>
            <w:r>
              <w:rPr>
                <w:rFonts w:ascii="Arial" w:hAnsi="Arial"/>
                <w:b w:val="0"/>
                <w:color w:val="475569"/>
                <w:sz w:val="18"/>
              </w:rPr>
              <w:t>Ada fungsi cadangan / belum dibangunkan.</w:t>
            </w:r>
          </w:p>
        </w:tc>
      </w:tr>
      <w:tr>
        <w:tc>
          <w:tcPr>
            <w:tcW w:type="dxa" w:w="2520"/>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r/>
            <w:r>
              <w:rPr>
                <w:rFonts w:ascii="Arial" w:hAnsi="Arial"/>
                <w:b w:val="0"/>
                <w:color w:val="0F172A"/>
                <w:sz w:val="19"/>
              </w:rPr>
              <w:t>7. Senarai Maklum Balas Audit</w:t>
            </w:r>
          </w:p>
        </w:tc>
        <w:tc>
          <w:tcPr>
            <w:tcW w:type="dxa" w:w="2520"/>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pPr>
              <w:jc w:val="center"/>
            </w:pPr>
            <w:r/>
            <w:r>
              <w:rPr>
                <w:rFonts w:ascii="Arial" w:hAnsi="Arial"/>
                <w:b/>
                <w:color w:val="16A34A"/>
                <w:sz w:val="18"/>
              </w:rPr>
              <w:t>4</w:t>
            </w:r>
          </w:p>
        </w:tc>
        <w:tc>
          <w:tcPr>
            <w:tcW w:type="dxa" w:w="2520"/>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pPr>
              <w:jc w:val="center"/>
            </w:pPr>
            <w:r/>
            <w:r>
              <w:rPr>
                <w:rFonts w:ascii="Arial" w:hAnsi="Arial"/>
                <w:b/>
                <w:color w:val="DC2626"/>
                <w:sz w:val="18"/>
              </w:rPr>
              <w:t>1</w:t>
            </w:r>
          </w:p>
        </w:tc>
        <w:tc>
          <w:tcPr>
            <w:tcW w:type="dxa" w:w="2520"/>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r/>
            <w:r>
              <w:rPr>
                <w:rFonts w:ascii="Arial" w:hAnsi="Arial"/>
                <w:b w:val="0"/>
                <w:color w:val="475569"/>
                <w:sz w:val="18"/>
              </w:rPr>
              <w:t>Ada fungsi cadangan / belum dibangunkan.</w:t>
            </w:r>
          </w:p>
        </w:tc>
      </w:tr>
      <w:tr>
        <w:tc>
          <w:tcPr>
            <w:tcW w:type="dxa" w:w="2520"/>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r/>
            <w:r>
              <w:rPr>
                <w:rFonts w:ascii="Arial" w:hAnsi="Arial"/>
                <w:b w:val="0"/>
                <w:color w:val="0F172A"/>
                <w:sz w:val="19"/>
              </w:rPr>
              <w:t>8. Catatan Audit dan Kelulusan Audit</w:t>
            </w:r>
          </w:p>
        </w:tc>
        <w:tc>
          <w:tcPr>
            <w:tcW w:type="dxa" w:w="2520"/>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pPr>
              <w:jc w:val="center"/>
            </w:pPr>
            <w:r/>
            <w:r>
              <w:rPr>
                <w:rFonts w:ascii="Arial" w:hAnsi="Arial"/>
                <w:b/>
                <w:color w:val="16A34A"/>
                <w:sz w:val="18"/>
              </w:rPr>
              <w:t>4</w:t>
            </w:r>
          </w:p>
        </w:tc>
        <w:tc>
          <w:tcPr>
            <w:tcW w:type="dxa" w:w="2520"/>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pPr>
              <w:jc w:val="center"/>
            </w:pPr>
            <w:r/>
            <w:r>
              <w:rPr>
                <w:rFonts w:ascii="Arial" w:hAnsi="Arial"/>
                <w:b/>
                <w:color w:val="16A34A"/>
                <w:sz w:val="18"/>
              </w:rPr>
              <w:t>0</w:t>
            </w:r>
          </w:p>
        </w:tc>
        <w:tc>
          <w:tcPr>
            <w:tcW w:type="dxa" w:w="2520"/>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r/>
            <w:r>
              <w:rPr>
                <w:rFonts w:ascii="Arial" w:hAnsi="Arial"/>
                <w:b w:val="0"/>
                <w:color w:val="475569"/>
                <w:sz w:val="18"/>
              </w:rPr>
              <w:t>Lengkap untuk fungsi asas.</w:t>
            </w:r>
          </w:p>
        </w:tc>
      </w:tr>
      <w:tr>
        <w:tc>
          <w:tcPr>
            <w:tcW w:type="dxa" w:w="2520"/>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r/>
            <w:r>
              <w:rPr>
                <w:rFonts w:ascii="Arial" w:hAnsi="Arial"/>
                <w:b w:val="0"/>
                <w:color w:val="0F172A"/>
                <w:sz w:val="19"/>
              </w:rPr>
              <w:t>9. Notifikasi</w:t>
            </w:r>
          </w:p>
        </w:tc>
        <w:tc>
          <w:tcPr>
            <w:tcW w:type="dxa" w:w="2520"/>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pPr>
              <w:jc w:val="center"/>
            </w:pPr>
            <w:r/>
            <w:r>
              <w:rPr>
                <w:rFonts w:ascii="Arial" w:hAnsi="Arial"/>
                <w:b/>
                <w:color w:val="16A34A"/>
                <w:sz w:val="18"/>
              </w:rPr>
              <w:t>4</w:t>
            </w:r>
          </w:p>
        </w:tc>
        <w:tc>
          <w:tcPr>
            <w:tcW w:type="dxa" w:w="2520"/>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pPr>
              <w:jc w:val="center"/>
            </w:pPr>
            <w:r/>
            <w:r>
              <w:rPr>
                <w:rFonts w:ascii="Arial" w:hAnsi="Arial"/>
                <w:b/>
                <w:color w:val="DC2626"/>
                <w:sz w:val="18"/>
              </w:rPr>
              <w:t>1</w:t>
            </w:r>
          </w:p>
        </w:tc>
        <w:tc>
          <w:tcPr>
            <w:tcW w:type="dxa" w:w="2520"/>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r/>
            <w:r>
              <w:rPr>
                <w:rFonts w:ascii="Arial" w:hAnsi="Arial"/>
                <w:b w:val="0"/>
                <w:color w:val="475569"/>
                <w:sz w:val="18"/>
              </w:rPr>
              <w:t>Ada fungsi cadangan / belum dibangunkan.</w:t>
            </w:r>
          </w:p>
        </w:tc>
      </w:tr>
      <w:tr>
        <w:tc>
          <w:tcPr>
            <w:tcW w:type="dxa" w:w="2520"/>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r/>
            <w:r>
              <w:rPr>
                <w:rFonts w:ascii="Arial" w:hAnsi="Arial"/>
                <w:b w:val="0"/>
                <w:color w:val="0F172A"/>
                <w:sz w:val="19"/>
              </w:rPr>
              <w:t>10. Pengguna dan Pendaftaran</w:t>
            </w:r>
          </w:p>
        </w:tc>
        <w:tc>
          <w:tcPr>
            <w:tcW w:type="dxa" w:w="2520"/>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pPr>
              <w:jc w:val="center"/>
            </w:pPr>
            <w:r/>
            <w:r>
              <w:rPr>
                <w:rFonts w:ascii="Arial" w:hAnsi="Arial"/>
                <w:b/>
                <w:color w:val="16A34A"/>
                <w:sz w:val="18"/>
              </w:rPr>
              <w:t>6</w:t>
            </w:r>
          </w:p>
        </w:tc>
        <w:tc>
          <w:tcPr>
            <w:tcW w:type="dxa" w:w="2520"/>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pPr>
              <w:jc w:val="center"/>
            </w:pPr>
            <w:r/>
            <w:r>
              <w:rPr>
                <w:rFonts w:ascii="Arial" w:hAnsi="Arial"/>
                <w:b/>
                <w:color w:val="16A34A"/>
                <w:sz w:val="18"/>
              </w:rPr>
              <w:t>0</w:t>
            </w:r>
          </w:p>
        </w:tc>
        <w:tc>
          <w:tcPr>
            <w:tcW w:type="dxa" w:w="2520"/>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r/>
            <w:r>
              <w:rPr>
                <w:rFonts w:ascii="Arial" w:hAnsi="Arial"/>
                <w:b w:val="0"/>
                <w:color w:val="475569"/>
                <w:sz w:val="18"/>
              </w:rPr>
              <w:t>Lengkap untuk fungsi asas.</w:t>
            </w:r>
          </w:p>
        </w:tc>
      </w:tr>
      <w:tr>
        <w:tc>
          <w:tcPr>
            <w:tcW w:type="dxa" w:w="2520"/>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r/>
            <w:r>
              <w:rPr>
                <w:rFonts w:ascii="Arial" w:hAnsi="Arial"/>
                <w:b w:val="0"/>
                <w:color w:val="0F172A"/>
                <w:sz w:val="19"/>
              </w:rPr>
              <w:t>11. Capaian Bahagian dan Capaian Pengguna</w:t>
            </w:r>
          </w:p>
        </w:tc>
        <w:tc>
          <w:tcPr>
            <w:tcW w:type="dxa" w:w="2520"/>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pPr>
              <w:jc w:val="center"/>
            </w:pPr>
            <w:r/>
            <w:r>
              <w:rPr>
                <w:rFonts w:ascii="Arial" w:hAnsi="Arial"/>
                <w:b/>
                <w:color w:val="16A34A"/>
                <w:sz w:val="18"/>
              </w:rPr>
              <w:t>6</w:t>
            </w:r>
          </w:p>
        </w:tc>
        <w:tc>
          <w:tcPr>
            <w:tcW w:type="dxa" w:w="2520"/>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pPr>
              <w:jc w:val="center"/>
            </w:pPr>
            <w:r/>
            <w:r>
              <w:rPr>
                <w:rFonts w:ascii="Arial" w:hAnsi="Arial"/>
                <w:b/>
                <w:color w:val="16A34A"/>
                <w:sz w:val="18"/>
              </w:rPr>
              <w:t>0</w:t>
            </w:r>
          </w:p>
        </w:tc>
        <w:tc>
          <w:tcPr>
            <w:tcW w:type="dxa" w:w="2520"/>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r/>
            <w:r>
              <w:rPr>
                <w:rFonts w:ascii="Arial" w:hAnsi="Arial"/>
                <w:b w:val="0"/>
                <w:color w:val="475569"/>
                <w:sz w:val="18"/>
              </w:rPr>
              <w:t>Lengkap untuk fungsi asas.</w:t>
            </w:r>
          </w:p>
        </w:tc>
      </w:tr>
      <w:tr>
        <w:tc>
          <w:tcPr>
            <w:tcW w:type="dxa" w:w="2520"/>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r/>
            <w:r>
              <w:rPr>
                <w:rFonts w:ascii="Arial" w:hAnsi="Arial"/>
                <w:b w:val="0"/>
                <w:color w:val="0F172A"/>
                <w:sz w:val="19"/>
              </w:rPr>
              <w:t>12. Transaksi Log Pengguna dan Profile</w:t>
            </w:r>
          </w:p>
        </w:tc>
        <w:tc>
          <w:tcPr>
            <w:tcW w:type="dxa" w:w="2520"/>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pPr>
              <w:jc w:val="center"/>
            </w:pPr>
            <w:r/>
            <w:r>
              <w:rPr>
                <w:rFonts w:ascii="Arial" w:hAnsi="Arial"/>
                <w:b/>
                <w:color w:val="16A34A"/>
                <w:sz w:val="18"/>
              </w:rPr>
              <w:t>3</w:t>
            </w:r>
          </w:p>
        </w:tc>
        <w:tc>
          <w:tcPr>
            <w:tcW w:type="dxa" w:w="2520"/>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pPr>
              <w:jc w:val="center"/>
            </w:pPr>
            <w:r/>
            <w:r>
              <w:rPr>
                <w:rFonts w:ascii="Arial" w:hAnsi="Arial"/>
                <w:b/>
                <w:color w:val="DC2626"/>
                <w:sz w:val="18"/>
              </w:rPr>
              <w:t>1</w:t>
            </w:r>
          </w:p>
        </w:tc>
        <w:tc>
          <w:tcPr>
            <w:tcW w:type="dxa" w:w="2520"/>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r/>
            <w:r>
              <w:rPr>
                <w:rFonts w:ascii="Arial" w:hAnsi="Arial"/>
                <w:b w:val="0"/>
                <w:color w:val="475569"/>
                <w:sz w:val="18"/>
              </w:rPr>
              <w:t>Ada fungsi cadangan / belum dibangunkan.</w:t>
            </w:r>
          </w:p>
        </w:tc>
      </w:tr>
    </w:tbl>
    <w:p/>
    <w:p>
      <w:pPr>
        <w:sectPr>
          <w:headerReference w:type="default" r:id="rId9"/>
          <w:footerReference w:type="default" r:id="rId10"/>
          <w:pgSz w:w="12240" w:h="15840"/>
          <w:pgMar w:top="1008" w:right="1080" w:bottom="1008" w:left="1080" w:header="720" w:footer="720" w:gutter="0"/>
          <w:cols w:space="720"/>
          <w:docGrid w:linePitch="360"/>
        </w:sectPr>
      </w:pPr>
    </w:p>
    <w:p>
      <w:pPr>
        <w:pStyle w:val="Heading1"/>
      </w:pPr>
      <w:r>
        <w:rPr>
          <w:rFonts w:ascii="Arial" w:hAnsi="Arial"/>
          <w:color w:val="0066FF"/>
        </w:rPr>
        <w:t>Checklist Terperinci Mengikut Modul</w:t>
      </w:r>
    </w:p>
    <w:p>
      <w:pPr>
        <w:pStyle w:val="Heading2"/>
      </w:pPr>
      <w:r>
        <w:rPr>
          <w:rFonts w:ascii="Arial" w:hAnsi="Arial"/>
          <w:color w:val="0066FF"/>
        </w:rPr>
        <w:t>1. Login, Register dan Kawalan Sesi</w:t>
      </w:r>
    </w:p>
    <w:tbl>
      <w:tblPr>
        <w:tblW w:type="auto" w:w="0"/>
        <w:jc w:val="left"/>
        <w:tblLook w:firstColumn="1" w:firstRow="1" w:lastColumn="0" w:lastRow="0" w:noHBand="0" w:noVBand="1" w:val="04A0"/>
      </w:tblPr>
      <w:tblGrid>
        <w:gridCol w:w="2016"/>
        <w:gridCol w:w="2016"/>
        <w:gridCol w:w="2016"/>
        <w:gridCol w:w="2016"/>
        <w:gridCol w:w="2016"/>
      </w:tblGrid>
      <w:tr>
        <w:tc>
          <w:tcPr>
            <w:tcW w:type="dxa" w:w="504"/>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shd w:fill="EFF6FF"/>
          </w:tcPr>
          <w:p>
            <w:pPr>
              <w:jc w:val="center"/>
            </w:pPr>
            <w:r/>
            <w:r>
              <w:rPr>
                <w:rFonts w:ascii="Arial" w:hAnsi="Arial"/>
                <w:b/>
                <w:color w:val="0066FF"/>
                <w:sz w:val="18"/>
              </w:rPr>
              <w:t>Bil</w:t>
            </w:r>
          </w:p>
        </w:tc>
        <w:tc>
          <w:tcPr>
            <w:tcW w:type="dxa" w:w="4320"/>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shd w:fill="EFF6FF"/>
          </w:tcPr>
          <w:p>
            <w:r/>
            <w:r>
              <w:rPr>
                <w:rFonts w:ascii="Arial" w:hAnsi="Arial"/>
                <w:b/>
                <w:color w:val="0066FF"/>
                <w:sz w:val="18"/>
              </w:rPr>
              <w:t>Item / Fungsi</w:t>
            </w:r>
          </w:p>
        </w:tc>
        <w:tc>
          <w:tcPr>
            <w:tcW w:type="dxa" w:w="1008"/>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shd w:fill="EFF6FF"/>
          </w:tcPr>
          <w:p>
            <w:pPr>
              <w:jc w:val="center"/>
            </w:pPr>
            <w:r/>
            <w:r>
              <w:rPr>
                <w:rFonts w:ascii="Arial" w:hAnsi="Arial"/>
                <w:b/>
                <w:color w:val="0066FF"/>
                <w:sz w:val="18"/>
              </w:rPr>
              <w:t>Ada</w:t>
            </w:r>
          </w:p>
        </w:tc>
        <w:tc>
          <w:tcPr>
            <w:tcW w:type="dxa" w:w="129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shd w:fill="EFF6FF"/>
          </w:tcPr>
          <w:p>
            <w:pPr>
              <w:jc w:val="center"/>
            </w:pPr>
            <w:r/>
            <w:r>
              <w:rPr>
                <w:rFonts w:ascii="Arial" w:hAnsi="Arial"/>
                <w:b/>
                <w:color w:val="0066FF"/>
                <w:sz w:val="18"/>
              </w:rPr>
              <w:t>Belum Ada</w:t>
            </w:r>
          </w:p>
        </w:tc>
        <w:tc>
          <w:tcPr>
            <w:tcW w:type="dxa" w:w="4320"/>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shd w:fill="EFF6FF"/>
          </w:tcPr>
          <w:p>
            <w:r/>
            <w:r>
              <w:rPr>
                <w:rFonts w:ascii="Arial" w:hAnsi="Arial"/>
                <w:b/>
                <w:color w:val="0066FF"/>
                <w:sz w:val="18"/>
              </w:rPr>
              <w:t>Catatan</w:t>
            </w:r>
          </w:p>
        </w:tc>
      </w:tr>
      <w:tr>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pPr>
              <w:jc w:val="center"/>
            </w:pPr>
            <w:r/>
            <w:r>
              <w:rPr>
                <w:rFonts w:ascii="Arial" w:hAnsi="Arial"/>
                <w:b/>
                <w:color w:val="475569"/>
                <w:sz w:val="18"/>
              </w:rPr>
              <w:t>1.1</w:t>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r/>
            <w:r>
              <w:rPr>
                <w:rFonts w:ascii="Arial" w:hAnsi="Arial"/>
                <w:b w:val="0"/>
                <w:color w:val="0F172A"/>
                <w:sz w:val="18"/>
              </w:rPr>
              <w:t>Halaman login sistem</w:t>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shd w:fill="ECFDF5"/>
          </w:tcPr>
          <w:p>
            <w:pPr>
              <w:jc w:val="center"/>
            </w:pPr>
            <w:r/>
            <w:r>
              <w:rPr>
                <w:rFonts w:ascii="Arial" w:hAnsi="Arial"/>
                <w:b/>
                <w:color w:val="16A34A"/>
                <w:sz w:val="18"/>
              </w:rPr>
              <w:t>Ya</w:t>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pPr>
              <w:jc w:val="center"/>
            </w:pPr>
            <w:r/>
            <w:r>
              <w:rPr>
                <w:rFonts w:ascii="Arial" w:hAnsi="Arial"/>
                <w:b/>
                <w:color w:val="DC2626"/>
                <w:sz w:val="18"/>
              </w:rPr>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r/>
            <w:r>
              <w:rPr>
                <w:rFonts w:ascii="Arial" w:hAnsi="Arial"/>
                <w:b w:val="0"/>
                <w:color w:val="475569"/>
                <w:sz w:val="18"/>
              </w:rPr>
              <w:t>Wujud melalui login.php dan login_process.php.</w:t>
            </w:r>
          </w:p>
        </w:tc>
      </w:tr>
      <w:tr>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pPr>
              <w:jc w:val="center"/>
            </w:pPr>
            <w:r/>
            <w:r>
              <w:rPr>
                <w:rFonts w:ascii="Arial" w:hAnsi="Arial"/>
                <w:b/>
                <w:color w:val="475569"/>
                <w:sz w:val="18"/>
              </w:rPr>
              <w:t>1.2</w:t>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r/>
            <w:r>
              <w:rPr>
                <w:rFonts w:ascii="Arial" w:hAnsi="Arial"/>
                <w:b w:val="0"/>
                <w:color w:val="0F172A"/>
                <w:sz w:val="18"/>
              </w:rPr>
              <w:t>Halaman register pengguna</w:t>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shd w:fill="ECFDF5"/>
          </w:tcPr>
          <w:p>
            <w:pPr>
              <w:jc w:val="center"/>
            </w:pPr>
            <w:r/>
            <w:r>
              <w:rPr>
                <w:rFonts w:ascii="Arial" w:hAnsi="Arial"/>
                <w:b/>
                <w:color w:val="16A34A"/>
                <w:sz w:val="18"/>
              </w:rPr>
              <w:t>Ya</w:t>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pPr>
              <w:jc w:val="center"/>
            </w:pPr>
            <w:r/>
            <w:r>
              <w:rPr>
                <w:rFonts w:ascii="Arial" w:hAnsi="Arial"/>
                <w:b/>
                <w:color w:val="DC2626"/>
                <w:sz w:val="18"/>
              </w:rPr>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r/>
            <w:r>
              <w:rPr>
                <w:rFonts w:ascii="Arial" w:hAnsi="Arial"/>
                <w:b w:val="0"/>
                <w:color w:val="475569"/>
                <w:sz w:val="18"/>
              </w:rPr>
              <w:t>Wujud melalui register.php/register_process.php dan daftar_pengguna.php.</w:t>
            </w:r>
          </w:p>
        </w:tc>
      </w:tr>
      <w:tr>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pPr>
              <w:jc w:val="center"/>
            </w:pPr>
            <w:r/>
            <w:r>
              <w:rPr>
                <w:rFonts w:ascii="Arial" w:hAnsi="Arial"/>
                <w:b/>
                <w:color w:val="475569"/>
                <w:sz w:val="18"/>
              </w:rPr>
              <w:t>1.3</w:t>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r/>
            <w:r>
              <w:rPr>
                <w:rFonts w:ascii="Arial" w:hAnsi="Arial"/>
                <w:b w:val="0"/>
                <w:color w:val="0F172A"/>
                <w:sz w:val="18"/>
              </w:rPr>
              <w:t>Kawalan session expire / keepalive</w:t>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shd w:fill="ECFDF5"/>
          </w:tcPr>
          <w:p>
            <w:pPr>
              <w:jc w:val="center"/>
            </w:pPr>
            <w:r/>
            <w:r>
              <w:rPr>
                <w:rFonts w:ascii="Arial" w:hAnsi="Arial"/>
                <w:b/>
                <w:color w:val="16A34A"/>
                <w:sz w:val="18"/>
              </w:rPr>
              <w:t>Ya</w:t>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pPr>
              <w:jc w:val="center"/>
            </w:pPr>
            <w:r/>
            <w:r>
              <w:rPr>
                <w:rFonts w:ascii="Arial" w:hAnsi="Arial"/>
                <w:b/>
                <w:color w:val="DC2626"/>
                <w:sz w:val="18"/>
              </w:rPr>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r/>
            <w:r>
              <w:rPr>
                <w:rFonts w:ascii="Arial" w:hAnsi="Arial"/>
                <w:b w:val="0"/>
                <w:color w:val="475569"/>
                <w:sz w:val="18"/>
              </w:rPr>
              <w:t>Wujud melalui keepalive.php dan layout session modal.</w:t>
            </w:r>
          </w:p>
        </w:tc>
      </w:tr>
      <w:tr>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pPr>
              <w:jc w:val="center"/>
            </w:pPr>
            <w:r/>
            <w:r>
              <w:rPr>
                <w:rFonts w:ascii="Arial" w:hAnsi="Arial"/>
                <w:b/>
                <w:color w:val="475569"/>
                <w:sz w:val="18"/>
              </w:rPr>
              <w:t>1.4</w:t>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r/>
            <w:r>
              <w:rPr>
                <w:rFonts w:ascii="Arial" w:hAnsi="Arial"/>
                <w:b w:val="0"/>
                <w:color w:val="0F172A"/>
                <w:sz w:val="18"/>
              </w:rPr>
              <w:t>Logout pengguna</w:t>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shd w:fill="ECFDF5"/>
          </w:tcPr>
          <w:p>
            <w:pPr>
              <w:jc w:val="center"/>
            </w:pPr>
            <w:r/>
            <w:r>
              <w:rPr>
                <w:rFonts w:ascii="Arial" w:hAnsi="Arial"/>
                <w:b/>
                <w:color w:val="16A34A"/>
                <w:sz w:val="18"/>
              </w:rPr>
              <w:t>Ya</w:t>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pPr>
              <w:jc w:val="center"/>
            </w:pPr>
            <w:r/>
            <w:r>
              <w:rPr>
                <w:rFonts w:ascii="Arial" w:hAnsi="Arial"/>
                <w:b/>
                <w:color w:val="DC2626"/>
                <w:sz w:val="18"/>
              </w:rPr>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r/>
            <w:r>
              <w:rPr>
                <w:rFonts w:ascii="Arial" w:hAnsi="Arial"/>
                <w:b w:val="0"/>
                <w:color w:val="475569"/>
                <w:sz w:val="18"/>
              </w:rPr>
              <w:t>Wujud melalui logout.php.</w:t>
            </w:r>
          </w:p>
        </w:tc>
      </w:tr>
    </w:tbl>
    <w:p/>
    <w:p>
      <w:pPr>
        <w:pStyle w:val="Heading2"/>
      </w:pPr>
      <w:r>
        <w:rPr>
          <w:rFonts w:ascii="Arial" w:hAnsi="Arial"/>
          <w:color w:val="0066FF"/>
        </w:rPr>
        <w:t>2. Forgot Password</w:t>
      </w:r>
    </w:p>
    <w:tbl>
      <w:tblPr>
        <w:tblW w:type="auto" w:w="0"/>
        <w:jc w:val="left"/>
        <w:tblLook w:firstColumn="1" w:firstRow="1" w:lastColumn="0" w:lastRow="0" w:noHBand="0" w:noVBand="1" w:val="04A0"/>
      </w:tblPr>
      <w:tblGrid>
        <w:gridCol w:w="2016"/>
        <w:gridCol w:w="2016"/>
        <w:gridCol w:w="2016"/>
        <w:gridCol w:w="2016"/>
        <w:gridCol w:w="2016"/>
      </w:tblGrid>
      <w:tr>
        <w:tc>
          <w:tcPr>
            <w:tcW w:type="dxa" w:w="504"/>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shd w:fill="EFF6FF"/>
          </w:tcPr>
          <w:p>
            <w:pPr>
              <w:jc w:val="center"/>
            </w:pPr>
            <w:r/>
            <w:r>
              <w:rPr>
                <w:rFonts w:ascii="Arial" w:hAnsi="Arial"/>
                <w:b/>
                <w:color w:val="0066FF"/>
                <w:sz w:val="18"/>
              </w:rPr>
              <w:t>Bil</w:t>
            </w:r>
          </w:p>
        </w:tc>
        <w:tc>
          <w:tcPr>
            <w:tcW w:type="dxa" w:w="4320"/>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shd w:fill="EFF6FF"/>
          </w:tcPr>
          <w:p>
            <w:r/>
            <w:r>
              <w:rPr>
                <w:rFonts w:ascii="Arial" w:hAnsi="Arial"/>
                <w:b/>
                <w:color w:val="0066FF"/>
                <w:sz w:val="18"/>
              </w:rPr>
              <w:t>Item / Fungsi</w:t>
            </w:r>
          </w:p>
        </w:tc>
        <w:tc>
          <w:tcPr>
            <w:tcW w:type="dxa" w:w="1008"/>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shd w:fill="EFF6FF"/>
          </w:tcPr>
          <w:p>
            <w:pPr>
              <w:jc w:val="center"/>
            </w:pPr>
            <w:r/>
            <w:r>
              <w:rPr>
                <w:rFonts w:ascii="Arial" w:hAnsi="Arial"/>
                <w:b/>
                <w:color w:val="0066FF"/>
                <w:sz w:val="18"/>
              </w:rPr>
              <w:t>Ada</w:t>
            </w:r>
          </w:p>
        </w:tc>
        <w:tc>
          <w:tcPr>
            <w:tcW w:type="dxa" w:w="129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shd w:fill="EFF6FF"/>
          </w:tcPr>
          <w:p>
            <w:pPr>
              <w:jc w:val="center"/>
            </w:pPr>
            <w:r/>
            <w:r>
              <w:rPr>
                <w:rFonts w:ascii="Arial" w:hAnsi="Arial"/>
                <w:b/>
                <w:color w:val="0066FF"/>
                <w:sz w:val="18"/>
              </w:rPr>
              <w:t>Belum Ada</w:t>
            </w:r>
          </w:p>
        </w:tc>
        <w:tc>
          <w:tcPr>
            <w:tcW w:type="dxa" w:w="4320"/>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shd w:fill="EFF6FF"/>
          </w:tcPr>
          <w:p>
            <w:r/>
            <w:r>
              <w:rPr>
                <w:rFonts w:ascii="Arial" w:hAnsi="Arial"/>
                <w:b/>
                <w:color w:val="0066FF"/>
                <w:sz w:val="18"/>
              </w:rPr>
              <w:t>Catatan</w:t>
            </w:r>
          </w:p>
        </w:tc>
      </w:tr>
      <w:tr>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pPr>
              <w:jc w:val="center"/>
            </w:pPr>
            <w:r/>
            <w:r>
              <w:rPr>
                <w:rFonts w:ascii="Arial" w:hAnsi="Arial"/>
                <w:b/>
                <w:color w:val="475569"/>
                <w:sz w:val="18"/>
              </w:rPr>
              <w:t>2.1</w:t>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r/>
            <w:r>
              <w:rPr>
                <w:rFonts w:ascii="Arial" w:hAnsi="Arial"/>
                <w:b w:val="0"/>
                <w:color w:val="0F172A"/>
                <w:sz w:val="18"/>
              </w:rPr>
              <w:t>Masukkan emel dan nombor kad pengenalan</w:t>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shd w:fill="ECFDF5"/>
          </w:tcPr>
          <w:p>
            <w:pPr>
              <w:jc w:val="center"/>
            </w:pPr>
            <w:r/>
            <w:r>
              <w:rPr>
                <w:rFonts w:ascii="Arial" w:hAnsi="Arial"/>
                <w:b/>
                <w:color w:val="16A34A"/>
                <w:sz w:val="18"/>
              </w:rPr>
              <w:t>Ya</w:t>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pPr>
              <w:jc w:val="center"/>
            </w:pPr>
            <w:r/>
            <w:r>
              <w:rPr>
                <w:rFonts w:ascii="Arial" w:hAnsi="Arial"/>
                <w:b/>
                <w:color w:val="DC2626"/>
                <w:sz w:val="18"/>
              </w:rPr>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r/>
            <w:r>
              <w:rPr>
                <w:rFonts w:ascii="Arial" w:hAnsi="Arial"/>
                <w:b w:val="0"/>
                <w:color w:val="475569"/>
                <w:sz w:val="18"/>
              </w:rPr>
              <w:t>Wujud pada forgot_password.php.</w:t>
            </w:r>
          </w:p>
        </w:tc>
      </w:tr>
      <w:tr>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pPr>
              <w:jc w:val="center"/>
            </w:pPr>
            <w:r/>
            <w:r>
              <w:rPr>
                <w:rFonts w:ascii="Arial" w:hAnsi="Arial"/>
                <w:b/>
                <w:color w:val="475569"/>
                <w:sz w:val="18"/>
              </w:rPr>
              <w:t>2.2</w:t>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r/>
            <w:r>
              <w:rPr>
                <w:rFonts w:ascii="Arial" w:hAnsi="Arial"/>
                <w:b w:val="0"/>
                <w:color w:val="0F172A"/>
                <w:sz w:val="18"/>
              </w:rPr>
              <w:t>Semakan emel dan IC dalam database</w:t>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shd w:fill="ECFDF5"/>
          </w:tcPr>
          <w:p>
            <w:pPr>
              <w:jc w:val="center"/>
            </w:pPr>
            <w:r/>
            <w:r>
              <w:rPr>
                <w:rFonts w:ascii="Arial" w:hAnsi="Arial"/>
                <w:b/>
                <w:color w:val="16A34A"/>
                <w:sz w:val="18"/>
              </w:rPr>
              <w:t>Ya</w:t>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pPr>
              <w:jc w:val="center"/>
            </w:pPr>
            <w:r/>
            <w:r>
              <w:rPr>
                <w:rFonts w:ascii="Arial" w:hAnsi="Arial"/>
                <w:b/>
                <w:color w:val="DC2626"/>
                <w:sz w:val="18"/>
              </w:rPr>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r/>
            <w:r>
              <w:rPr>
                <w:rFonts w:ascii="Arial" w:hAnsi="Arial"/>
                <w:b w:val="0"/>
                <w:color w:val="475569"/>
                <w:sz w:val="18"/>
              </w:rPr>
              <w:t>Wujud pada proses_forgot_password.php.</w:t>
            </w:r>
          </w:p>
        </w:tc>
      </w:tr>
      <w:tr>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pPr>
              <w:jc w:val="center"/>
            </w:pPr>
            <w:r/>
            <w:r>
              <w:rPr>
                <w:rFonts w:ascii="Arial" w:hAnsi="Arial"/>
                <w:b/>
                <w:color w:val="475569"/>
                <w:sz w:val="18"/>
              </w:rPr>
              <w:t>2.3</w:t>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r/>
            <w:r>
              <w:rPr>
                <w:rFonts w:ascii="Arial" w:hAnsi="Arial"/>
                <w:b w:val="0"/>
                <w:color w:val="0F172A"/>
                <w:sz w:val="18"/>
              </w:rPr>
              <w:t>Hantar verification code melalui email SMTP</w:t>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shd w:fill="ECFDF5"/>
          </w:tcPr>
          <w:p>
            <w:pPr>
              <w:jc w:val="center"/>
            </w:pPr>
            <w:r/>
            <w:r>
              <w:rPr>
                <w:rFonts w:ascii="Arial" w:hAnsi="Arial"/>
                <w:b/>
                <w:color w:val="16A34A"/>
                <w:sz w:val="18"/>
              </w:rPr>
              <w:t>Ya</w:t>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pPr>
              <w:jc w:val="center"/>
            </w:pPr>
            <w:r/>
            <w:r>
              <w:rPr>
                <w:rFonts w:ascii="Arial" w:hAnsi="Arial"/>
                <w:b/>
                <w:color w:val="DC2626"/>
                <w:sz w:val="18"/>
              </w:rPr>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r/>
            <w:r>
              <w:rPr>
                <w:rFonts w:ascii="Arial" w:hAnsi="Arial"/>
                <w:b w:val="0"/>
                <w:color w:val="475569"/>
                <w:sz w:val="18"/>
              </w:rPr>
              <w:t>Wujud mengikut konfigurasi SMTP sistem.</w:t>
            </w:r>
          </w:p>
        </w:tc>
      </w:tr>
      <w:tr>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pPr>
              <w:jc w:val="center"/>
            </w:pPr>
            <w:r/>
            <w:r>
              <w:rPr>
                <w:rFonts w:ascii="Arial" w:hAnsi="Arial"/>
                <w:b/>
                <w:color w:val="475569"/>
                <w:sz w:val="18"/>
              </w:rPr>
              <w:t>2.4</w:t>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r/>
            <w:r>
              <w:rPr>
                <w:rFonts w:ascii="Arial" w:hAnsi="Arial"/>
                <w:b w:val="0"/>
                <w:color w:val="0F172A"/>
                <w:sz w:val="18"/>
              </w:rPr>
              <w:t>Halaman verify reset code</w:t>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shd w:fill="ECFDF5"/>
          </w:tcPr>
          <w:p>
            <w:pPr>
              <w:jc w:val="center"/>
            </w:pPr>
            <w:r/>
            <w:r>
              <w:rPr>
                <w:rFonts w:ascii="Arial" w:hAnsi="Arial"/>
                <w:b/>
                <w:color w:val="16A34A"/>
                <w:sz w:val="18"/>
              </w:rPr>
              <w:t>Ya</w:t>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pPr>
              <w:jc w:val="center"/>
            </w:pPr>
            <w:r/>
            <w:r>
              <w:rPr>
                <w:rFonts w:ascii="Arial" w:hAnsi="Arial"/>
                <w:b/>
                <w:color w:val="DC2626"/>
                <w:sz w:val="18"/>
              </w:rPr>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r/>
            <w:r>
              <w:rPr>
                <w:rFonts w:ascii="Arial" w:hAnsi="Arial"/>
                <w:b w:val="0"/>
                <w:color w:val="475569"/>
                <w:sz w:val="18"/>
              </w:rPr>
              <w:t>Wujud pada verify_reset_code.php.</w:t>
            </w:r>
          </w:p>
        </w:tc>
      </w:tr>
      <w:tr>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pPr>
              <w:jc w:val="center"/>
            </w:pPr>
            <w:r/>
            <w:r>
              <w:rPr>
                <w:rFonts w:ascii="Arial" w:hAnsi="Arial"/>
                <w:b/>
                <w:color w:val="475569"/>
                <w:sz w:val="18"/>
              </w:rPr>
              <w:t>2.5</w:t>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r/>
            <w:r>
              <w:rPr>
                <w:rFonts w:ascii="Arial" w:hAnsi="Arial"/>
                <w:b w:val="0"/>
                <w:color w:val="0F172A"/>
                <w:sz w:val="18"/>
              </w:rPr>
              <w:t>Halaman tetapan kata laluan baharu</w:t>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shd w:fill="ECFDF5"/>
          </w:tcPr>
          <w:p>
            <w:pPr>
              <w:jc w:val="center"/>
            </w:pPr>
            <w:r/>
            <w:r>
              <w:rPr>
                <w:rFonts w:ascii="Arial" w:hAnsi="Arial"/>
                <w:b/>
                <w:color w:val="16A34A"/>
                <w:sz w:val="18"/>
              </w:rPr>
              <w:t>Ya</w:t>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pPr>
              <w:jc w:val="center"/>
            </w:pPr>
            <w:r/>
            <w:r>
              <w:rPr>
                <w:rFonts w:ascii="Arial" w:hAnsi="Arial"/>
                <w:b/>
                <w:color w:val="DC2626"/>
                <w:sz w:val="18"/>
              </w:rPr>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r/>
            <w:r>
              <w:rPr>
                <w:rFonts w:ascii="Arial" w:hAnsi="Arial"/>
                <w:b w:val="0"/>
                <w:color w:val="475569"/>
                <w:sz w:val="18"/>
              </w:rPr>
              <w:t>Wujud pada reset_password.php.</w:t>
            </w:r>
          </w:p>
        </w:tc>
      </w:tr>
    </w:tbl>
    <w:p/>
    <w:p>
      <w:pPr>
        <w:pStyle w:val="Heading2"/>
      </w:pPr>
      <w:r>
        <w:rPr>
          <w:rFonts w:ascii="Arial" w:hAnsi="Arial"/>
          <w:color w:val="0066FF"/>
        </w:rPr>
        <w:t>3. Dashboard</w:t>
      </w:r>
    </w:p>
    <w:tbl>
      <w:tblPr>
        <w:tblW w:type="auto" w:w="0"/>
        <w:jc w:val="left"/>
        <w:tblLook w:firstColumn="1" w:firstRow="1" w:lastColumn="0" w:lastRow="0" w:noHBand="0" w:noVBand="1" w:val="04A0"/>
      </w:tblPr>
      <w:tblGrid>
        <w:gridCol w:w="2016"/>
        <w:gridCol w:w="2016"/>
        <w:gridCol w:w="2016"/>
        <w:gridCol w:w="2016"/>
        <w:gridCol w:w="2016"/>
      </w:tblGrid>
      <w:tr>
        <w:tc>
          <w:tcPr>
            <w:tcW w:type="dxa" w:w="504"/>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shd w:fill="EFF6FF"/>
          </w:tcPr>
          <w:p>
            <w:pPr>
              <w:jc w:val="center"/>
            </w:pPr>
            <w:r/>
            <w:r>
              <w:rPr>
                <w:rFonts w:ascii="Arial" w:hAnsi="Arial"/>
                <w:b/>
                <w:color w:val="0066FF"/>
                <w:sz w:val="18"/>
              </w:rPr>
              <w:t>Bil</w:t>
            </w:r>
          </w:p>
        </w:tc>
        <w:tc>
          <w:tcPr>
            <w:tcW w:type="dxa" w:w="4320"/>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shd w:fill="EFF6FF"/>
          </w:tcPr>
          <w:p>
            <w:r/>
            <w:r>
              <w:rPr>
                <w:rFonts w:ascii="Arial" w:hAnsi="Arial"/>
                <w:b/>
                <w:color w:val="0066FF"/>
                <w:sz w:val="18"/>
              </w:rPr>
              <w:t>Item / Fungsi</w:t>
            </w:r>
          </w:p>
        </w:tc>
        <w:tc>
          <w:tcPr>
            <w:tcW w:type="dxa" w:w="1008"/>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shd w:fill="EFF6FF"/>
          </w:tcPr>
          <w:p>
            <w:pPr>
              <w:jc w:val="center"/>
            </w:pPr>
            <w:r/>
            <w:r>
              <w:rPr>
                <w:rFonts w:ascii="Arial" w:hAnsi="Arial"/>
                <w:b/>
                <w:color w:val="0066FF"/>
                <w:sz w:val="18"/>
              </w:rPr>
              <w:t>Ada</w:t>
            </w:r>
          </w:p>
        </w:tc>
        <w:tc>
          <w:tcPr>
            <w:tcW w:type="dxa" w:w="129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shd w:fill="EFF6FF"/>
          </w:tcPr>
          <w:p>
            <w:pPr>
              <w:jc w:val="center"/>
            </w:pPr>
            <w:r/>
            <w:r>
              <w:rPr>
                <w:rFonts w:ascii="Arial" w:hAnsi="Arial"/>
                <w:b/>
                <w:color w:val="0066FF"/>
                <w:sz w:val="18"/>
              </w:rPr>
              <w:t>Belum Ada</w:t>
            </w:r>
          </w:p>
        </w:tc>
        <w:tc>
          <w:tcPr>
            <w:tcW w:type="dxa" w:w="4320"/>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shd w:fill="EFF6FF"/>
          </w:tcPr>
          <w:p>
            <w:r/>
            <w:r>
              <w:rPr>
                <w:rFonts w:ascii="Arial" w:hAnsi="Arial"/>
                <w:b/>
                <w:color w:val="0066FF"/>
                <w:sz w:val="18"/>
              </w:rPr>
              <w:t>Catatan</w:t>
            </w:r>
          </w:p>
        </w:tc>
      </w:tr>
      <w:tr>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pPr>
              <w:jc w:val="center"/>
            </w:pPr>
            <w:r/>
            <w:r>
              <w:rPr>
                <w:rFonts w:ascii="Arial" w:hAnsi="Arial"/>
                <w:b/>
                <w:color w:val="475569"/>
                <w:sz w:val="18"/>
              </w:rPr>
              <w:t>3.1</w:t>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r/>
            <w:r>
              <w:rPr>
                <w:rFonts w:ascii="Arial" w:hAnsi="Arial"/>
                <w:b w:val="0"/>
                <w:color w:val="0F172A"/>
                <w:sz w:val="18"/>
              </w:rPr>
              <w:t>Kad statistik untuk Pentadbir Sistem/Admin Audit</w:t>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shd w:fill="ECFDF5"/>
          </w:tcPr>
          <w:p>
            <w:pPr>
              <w:jc w:val="center"/>
            </w:pPr>
            <w:r/>
            <w:r>
              <w:rPr>
                <w:rFonts w:ascii="Arial" w:hAnsi="Arial"/>
                <w:b/>
                <w:color w:val="16A34A"/>
                <w:sz w:val="18"/>
              </w:rPr>
              <w:t>Ya</w:t>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pPr>
              <w:jc w:val="center"/>
            </w:pPr>
            <w:r/>
            <w:r>
              <w:rPr>
                <w:rFonts w:ascii="Arial" w:hAnsi="Arial"/>
                <w:b/>
                <w:color w:val="DC2626"/>
                <w:sz w:val="18"/>
              </w:rPr>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r/>
            <w:r>
              <w:rPr>
                <w:rFonts w:ascii="Arial" w:hAnsi="Arial"/>
                <w:b w:val="0"/>
                <w:color w:val="475569"/>
                <w:sz w:val="18"/>
              </w:rPr>
              <w:t>Jumlah audit, isu selesai dan isu belum selesai.</w:t>
            </w:r>
          </w:p>
        </w:tc>
      </w:tr>
      <w:tr>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pPr>
              <w:jc w:val="center"/>
            </w:pPr>
            <w:r/>
            <w:r>
              <w:rPr>
                <w:rFonts w:ascii="Arial" w:hAnsi="Arial"/>
                <w:b/>
                <w:color w:val="475569"/>
                <w:sz w:val="18"/>
              </w:rPr>
              <w:t>3.2</w:t>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r/>
            <w:r>
              <w:rPr>
                <w:rFonts w:ascii="Arial" w:hAnsi="Arial"/>
                <w:b w:val="0"/>
                <w:color w:val="0F172A"/>
                <w:sz w:val="18"/>
              </w:rPr>
              <w:t>Dashboard khusus untuk Pengguna Biasa mengikut bahagian</w:t>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shd w:fill="ECFDF5"/>
          </w:tcPr>
          <w:p>
            <w:pPr>
              <w:jc w:val="center"/>
            </w:pPr>
            <w:r/>
            <w:r>
              <w:rPr>
                <w:rFonts w:ascii="Arial" w:hAnsi="Arial"/>
                <w:b/>
                <w:color w:val="16A34A"/>
                <w:sz w:val="18"/>
              </w:rPr>
              <w:t>Ya</w:t>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pPr>
              <w:jc w:val="center"/>
            </w:pPr>
            <w:r/>
            <w:r>
              <w:rPr>
                <w:rFonts w:ascii="Arial" w:hAnsi="Arial"/>
                <w:b/>
                <w:color w:val="DC2626"/>
                <w:sz w:val="18"/>
              </w:rPr>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r/>
            <w:r>
              <w:rPr>
                <w:rFonts w:ascii="Arial" w:hAnsi="Arial"/>
                <w:b w:val="0"/>
                <w:color w:val="475569"/>
                <w:sz w:val="18"/>
              </w:rPr>
              <w:t>Statistik difilter mengikut bahagian pengguna.</w:t>
            </w:r>
          </w:p>
        </w:tc>
      </w:tr>
      <w:tr>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pPr>
              <w:jc w:val="center"/>
            </w:pPr>
            <w:r/>
            <w:r>
              <w:rPr>
                <w:rFonts w:ascii="Arial" w:hAnsi="Arial"/>
                <w:b/>
                <w:color w:val="475569"/>
                <w:sz w:val="18"/>
              </w:rPr>
              <w:t>3.3</w:t>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r/>
            <w:r>
              <w:rPr>
                <w:rFonts w:ascii="Arial" w:hAnsi="Arial"/>
                <w:b w:val="0"/>
                <w:color w:val="0F172A"/>
                <w:sz w:val="18"/>
              </w:rPr>
              <w:t>Carta palang isu selesai dan belum selesai mengikut bahagian/unit</w:t>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shd w:fill="ECFDF5"/>
          </w:tcPr>
          <w:p>
            <w:pPr>
              <w:jc w:val="center"/>
            </w:pPr>
            <w:r/>
            <w:r>
              <w:rPr>
                <w:rFonts w:ascii="Arial" w:hAnsi="Arial"/>
                <w:b/>
                <w:color w:val="16A34A"/>
                <w:sz w:val="18"/>
              </w:rPr>
              <w:t>Ya</w:t>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pPr>
              <w:jc w:val="center"/>
            </w:pPr>
            <w:r/>
            <w:r>
              <w:rPr>
                <w:rFonts w:ascii="Arial" w:hAnsi="Arial"/>
                <w:b/>
                <w:color w:val="DC2626"/>
                <w:sz w:val="18"/>
              </w:rPr>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r/>
            <w:r>
              <w:rPr>
                <w:rFonts w:ascii="Arial" w:hAnsi="Arial"/>
                <w:b w:val="0"/>
                <w:color w:val="475569"/>
                <w:sz w:val="18"/>
              </w:rPr>
              <w:t>Wujud pada dashboard.php.</w:t>
            </w:r>
          </w:p>
        </w:tc>
      </w:tr>
      <w:tr>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pPr>
              <w:jc w:val="center"/>
            </w:pPr>
            <w:r/>
            <w:r>
              <w:rPr>
                <w:rFonts w:ascii="Arial" w:hAnsi="Arial"/>
                <w:b/>
                <w:color w:val="475569"/>
                <w:sz w:val="18"/>
              </w:rPr>
              <w:t>3.4</w:t>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r/>
            <w:r>
              <w:rPr>
                <w:rFonts w:ascii="Arial" w:hAnsi="Arial"/>
                <w:b w:val="0"/>
                <w:color w:val="0F172A"/>
                <w:sz w:val="18"/>
              </w:rPr>
              <w:t>Carta pai pecahan status isu</w:t>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shd w:fill="ECFDF5"/>
          </w:tcPr>
          <w:p>
            <w:pPr>
              <w:jc w:val="center"/>
            </w:pPr>
            <w:r/>
            <w:r>
              <w:rPr>
                <w:rFonts w:ascii="Arial" w:hAnsi="Arial"/>
                <w:b/>
                <w:color w:val="16A34A"/>
                <w:sz w:val="18"/>
              </w:rPr>
              <w:t>Ya</w:t>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pPr>
              <w:jc w:val="center"/>
            </w:pPr>
            <w:r/>
            <w:r>
              <w:rPr>
                <w:rFonts w:ascii="Arial" w:hAnsi="Arial"/>
                <w:b/>
                <w:color w:val="DC2626"/>
                <w:sz w:val="18"/>
              </w:rPr>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r/>
            <w:r>
              <w:rPr>
                <w:rFonts w:ascii="Arial" w:hAnsi="Arial"/>
                <w:b w:val="0"/>
                <w:color w:val="475569"/>
                <w:sz w:val="18"/>
              </w:rPr>
              <w:t>Wujud pada dashboard.php.</w:t>
            </w:r>
          </w:p>
        </w:tc>
      </w:tr>
      <w:tr>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pPr>
              <w:jc w:val="center"/>
            </w:pPr>
            <w:r/>
            <w:r>
              <w:rPr>
                <w:rFonts w:ascii="Arial" w:hAnsi="Arial"/>
                <w:b/>
                <w:color w:val="475569"/>
                <w:sz w:val="18"/>
              </w:rPr>
              <w:t>3.5</w:t>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r/>
            <w:r>
              <w:rPr>
                <w:rFonts w:ascii="Arial" w:hAnsi="Arial"/>
                <w:b w:val="0"/>
                <w:color w:val="0F172A"/>
                <w:sz w:val="18"/>
              </w:rPr>
              <w:t>Carta bar isu belum selesai mengikut bahagian</w:t>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shd w:fill="ECFDF5"/>
          </w:tcPr>
          <w:p>
            <w:pPr>
              <w:jc w:val="center"/>
            </w:pPr>
            <w:r/>
            <w:r>
              <w:rPr>
                <w:rFonts w:ascii="Arial" w:hAnsi="Arial"/>
                <w:b/>
                <w:color w:val="16A34A"/>
                <w:sz w:val="18"/>
              </w:rPr>
              <w:t>Ya</w:t>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pPr>
              <w:jc w:val="center"/>
            </w:pPr>
            <w:r/>
            <w:r>
              <w:rPr>
                <w:rFonts w:ascii="Arial" w:hAnsi="Arial"/>
                <w:b/>
                <w:color w:val="DC2626"/>
                <w:sz w:val="18"/>
              </w:rPr>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r/>
            <w:r>
              <w:rPr>
                <w:rFonts w:ascii="Arial" w:hAnsi="Arial"/>
                <w:b w:val="0"/>
                <w:color w:val="475569"/>
                <w:sz w:val="18"/>
              </w:rPr>
              <w:t>Wujud pada dashboard.php.</w:t>
            </w:r>
          </w:p>
        </w:tc>
      </w:tr>
      <w:tr>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pPr>
              <w:jc w:val="center"/>
            </w:pPr>
            <w:r/>
            <w:r>
              <w:rPr>
                <w:rFonts w:ascii="Arial" w:hAnsi="Arial"/>
                <w:b/>
                <w:color w:val="475569"/>
                <w:sz w:val="18"/>
              </w:rPr>
              <w:t>3.6</w:t>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r/>
            <w:r>
              <w:rPr>
                <w:rFonts w:ascii="Arial" w:hAnsi="Arial"/>
                <w:b w:val="0"/>
                <w:color w:val="0F172A"/>
                <w:sz w:val="18"/>
              </w:rPr>
              <w:t>Bahagian lain boleh mengisi sub maklum balas 1.1, 1.2 dan 1.3 terus dari dashboard</w:t>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pPr>
              <w:jc w:val="center"/>
            </w:pPr>
            <w:r/>
            <w:r>
              <w:rPr>
                <w:rFonts w:ascii="Arial" w:hAnsi="Arial"/>
                <w:b/>
                <w:color w:val="16A34A"/>
                <w:sz w:val="18"/>
              </w:rPr>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shd w:fill="FEF2F2"/>
          </w:tcPr>
          <w:p>
            <w:pPr>
              <w:jc w:val="center"/>
            </w:pPr>
            <w:r/>
            <w:r>
              <w:rPr>
                <w:rFonts w:ascii="Arial" w:hAnsi="Arial"/>
                <w:b/>
                <w:color w:val="DC2626"/>
                <w:sz w:val="18"/>
              </w:rPr>
              <w:t>Ya</w:t>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r/>
            <w:r>
              <w:rPr>
                <w:rFonts w:ascii="Arial" w:hAnsi="Arial"/>
                <w:b w:val="0"/>
                <w:color w:val="475569"/>
                <w:sz w:val="18"/>
              </w:rPr>
              <w:t>Cadangan fungsi baharu. Belum ada dalam sistem, jadi tidak ditanda sebagai tersedia.</w:t>
            </w:r>
          </w:p>
        </w:tc>
      </w:tr>
      <w:tr>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pPr>
              <w:jc w:val="center"/>
            </w:pPr>
            <w:r/>
            <w:r>
              <w:rPr>
                <w:rFonts w:ascii="Arial" w:hAnsi="Arial"/>
                <w:b/>
                <w:color w:val="475569"/>
                <w:sz w:val="18"/>
              </w:rPr>
              <w:t>3.7</w:t>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r/>
            <w:r>
              <w:rPr>
                <w:rFonts w:ascii="Arial" w:hAnsi="Arial"/>
                <w:b w:val="0"/>
                <w:color w:val="0F172A"/>
                <w:sz w:val="18"/>
              </w:rPr>
              <w:t>Paparan tracking sub maklum balas 1.1, 1.2, 1.3 dan tambahan 1.4 pada dashboard</w:t>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pPr>
              <w:jc w:val="center"/>
            </w:pPr>
            <w:r/>
            <w:r>
              <w:rPr>
                <w:rFonts w:ascii="Arial" w:hAnsi="Arial"/>
                <w:b/>
                <w:color w:val="16A34A"/>
                <w:sz w:val="18"/>
              </w:rPr>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shd w:fill="FEF2F2"/>
          </w:tcPr>
          <w:p>
            <w:pPr>
              <w:jc w:val="center"/>
            </w:pPr>
            <w:r/>
            <w:r>
              <w:rPr>
                <w:rFonts w:ascii="Arial" w:hAnsi="Arial"/>
                <w:b/>
                <w:color w:val="DC2626"/>
                <w:sz w:val="18"/>
              </w:rPr>
              <w:t>Ya</w:t>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r/>
            <w:r>
              <w:rPr>
                <w:rFonts w:ascii="Arial" w:hAnsi="Arial"/>
                <w:b w:val="0"/>
                <w:color w:val="475569"/>
                <w:sz w:val="18"/>
              </w:rPr>
              <w:t>Belum ada. Sesuai ditambah selepas struktur sub-item dibuat dalam database.</w:t>
            </w:r>
          </w:p>
        </w:tc>
      </w:tr>
    </w:tbl>
    <w:p/>
    <w:p>
      <w:pPr>
        <w:pStyle w:val="Heading2"/>
      </w:pPr>
      <w:r>
        <w:rPr>
          <w:rFonts w:ascii="Arial" w:hAnsi="Arial"/>
          <w:color w:val="0066FF"/>
        </w:rPr>
        <w:t>4. Daftar Maklumat Audit</w:t>
      </w:r>
    </w:p>
    <w:tbl>
      <w:tblPr>
        <w:tblW w:type="auto" w:w="0"/>
        <w:jc w:val="left"/>
        <w:tblLook w:firstColumn="1" w:firstRow="1" w:lastColumn="0" w:lastRow="0" w:noHBand="0" w:noVBand="1" w:val="04A0"/>
      </w:tblPr>
      <w:tblGrid>
        <w:gridCol w:w="2016"/>
        <w:gridCol w:w="2016"/>
        <w:gridCol w:w="2016"/>
        <w:gridCol w:w="2016"/>
        <w:gridCol w:w="2016"/>
      </w:tblGrid>
      <w:tr>
        <w:tc>
          <w:tcPr>
            <w:tcW w:type="dxa" w:w="504"/>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shd w:fill="EFF6FF"/>
          </w:tcPr>
          <w:p>
            <w:pPr>
              <w:jc w:val="center"/>
            </w:pPr>
            <w:r/>
            <w:r>
              <w:rPr>
                <w:rFonts w:ascii="Arial" w:hAnsi="Arial"/>
                <w:b/>
                <w:color w:val="0066FF"/>
                <w:sz w:val="18"/>
              </w:rPr>
              <w:t>Bil</w:t>
            </w:r>
          </w:p>
        </w:tc>
        <w:tc>
          <w:tcPr>
            <w:tcW w:type="dxa" w:w="4320"/>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shd w:fill="EFF6FF"/>
          </w:tcPr>
          <w:p>
            <w:r/>
            <w:r>
              <w:rPr>
                <w:rFonts w:ascii="Arial" w:hAnsi="Arial"/>
                <w:b/>
                <w:color w:val="0066FF"/>
                <w:sz w:val="18"/>
              </w:rPr>
              <w:t>Item / Fungsi</w:t>
            </w:r>
          </w:p>
        </w:tc>
        <w:tc>
          <w:tcPr>
            <w:tcW w:type="dxa" w:w="1008"/>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shd w:fill="EFF6FF"/>
          </w:tcPr>
          <w:p>
            <w:pPr>
              <w:jc w:val="center"/>
            </w:pPr>
            <w:r/>
            <w:r>
              <w:rPr>
                <w:rFonts w:ascii="Arial" w:hAnsi="Arial"/>
                <w:b/>
                <w:color w:val="0066FF"/>
                <w:sz w:val="18"/>
              </w:rPr>
              <w:t>Ada</w:t>
            </w:r>
          </w:p>
        </w:tc>
        <w:tc>
          <w:tcPr>
            <w:tcW w:type="dxa" w:w="129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shd w:fill="EFF6FF"/>
          </w:tcPr>
          <w:p>
            <w:pPr>
              <w:jc w:val="center"/>
            </w:pPr>
            <w:r/>
            <w:r>
              <w:rPr>
                <w:rFonts w:ascii="Arial" w:hAnsi="Arial"/>
                <w:b/>
                <w:color w:val="0066FF"/>
                <w:sz w:val="18"/>
              </w:rPr>
              <w:t>Belum Ada</w:t>
            </w:r>
          </w:p>
        </w:tc>
        <w:tc>
          <w:tcPr>
            <w:tcW w:type="dxa" w:w="4320"/>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shd w:fill="EFF6FF"/>
          </w:tcPr>
          <w:p>
            <w:r/>
            <w:r>
              <w:rPr>
                <w:rFonts w:ascii="Arial" w:hAnsi="Arial"/>
                <w:b/>
                <w:color w:val="0066FF"/>
                <w:sz w:val="18"/>
              </w:rPr>
              <w:t>Catatan</w:t>
            </w:r>
          </w:p>
        </w:tc>
      </w:tr>
      <w:tr>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pPr>
              <w:jc w:val="center"/>
            </w:pPr>
            <w:r/>
            <w:r>
              <w:rPr>
                <w:rFonts w:ascii="Arial" w:hAnsi="Arial"/>
                <w:b/>
                <w:color w:val="475569"/>
                <w:sz w:val="18"/>
              </w:rPr>
              <w:t>4.1</w:t>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r/>
            <w:r>
              <w:rPr>
                <w:rFonts w:ascii="Arial" w:hAnsi="Arial"/>
                <w:b w:val="0"/>
                <w:color w:val="0F172A"/>
                <w:sz w:val="18"/>
              </w:rPr>
              <w:t>Daftar perkara audit</w:t>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shd w:fill="ECFDF5"/>
          </w:tcPr>
          <w:p>
            <w:pPr>
              <w:jc w:val="center"/>
            </w:pPr>
            <w:r/>
            <w:r>
              <w:rPr>
                <w:rFonts w:ascii="Arial" w:hAnsi="Arial"/>
                <w:b/>
                <w:color w:val="16A34A"/>
                <w:sz w:val="18"/>
              </w:rPr>
              <w:t>Ya</w:t>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pPr>
              <w:jc w:val="center"/>
            </w:pPr>
            <w:r/>
            <w:r>
              <w:rPr>
                <w:rFonts w:ascii="Arial" w:hAnsi="Arial"/>
                <w:b/>
                <w:color w:val="DC2626"/>
                <w:sz w:val="18"/>
              </w:rPr>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r/>
            <w:r>
              <w:rPr>
                <w:rFonts w:ascii="Arial" w:hAnsi="Arial"/>
                <w:b w:val="0"/>
                <w:color w:val="475569"/>
                <w:sz w:val="18"/>
              </w:rPr>
              <w:t>Wujud pada daftar_maklumat_audit.php.</w:t>
            </w:r>
          </w:p>
        </w:tc>
      </w:tr>
      <w:tr>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pPr>
              <w:jc w:val="center"/>
            </w:pPr>
            <w:r/>
            <w:r>
              <w:rPr>
                <w:rFonts w:ascii="Arial" w:hAnsi="Arial"/>
                <w:b/>
                <w:color w:val="475569"/>
                <w:sz w:val="18"/>
              </w:rPr>
              <w:t>4.2</w:t>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r/>
            <w:r>
              <w:rPr>
                <w:rFonts w:ascii="Arial" w:hAnsi="Arial"/>
                <w:b w:val="0"/>
                <w:color w:val="0F172A"/>
                <w:sz w:val="18"/>
              </w:rPr>
              <w:t>Tetapkan tarikh mula dan tarikh akhir audit</w:t>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shd w:fill="ECFDF5"/>
          </w:tcPr>
          <w:p>
            <w:pPr>
              <w:jc w:val="center"/>
            </w:pPr>
            <w:r/>
            <w:r>
              <w:rPr>
                <w:rFonts w:ascii="Arial" w:hAnsi="Arial"/>
                <w:b/>
                <w:color w:val="16A34A"/>
                <w:sz w:val="18"/>
              </w:rPr>
              <w:t>Ya</w:t>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pPr>
              <w:jc w:val="center"/>
            </w:pPr>
            <w:r/>
            <w:r>
              <w:rPr>
                <w:rFonts w:ascii="Arial" w:hAnsi="Arial"/>
                <w:b/>
                <w:color w:val="DC2626"/>
                <w:sz w:val="18"/>
              </w:rPr>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r/>
            <w:r>
              <w:rPr>
                <w:rFonts w:ascii="Arial" w:hAnsi="Arial"/>
                <w:b w:val="0"/>
                <w:color w:val="475569"/>
                <w:sz w:val="18"/>
              </w:rPr>
              <w:t>Wujud dan digunakan untuk kawalan tempoh maklum balas.</w:t>
            </w:r>
          </w:p>
        </w:tc>
      </w:tr>
      <w:tr>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pPr>
              <w:jc w:val="center"/>
            </w:pPr>
            <w:r/>
            <w:r>
              <w:rPr>
                <w:rFonts w:ascii="Arial" w:hAnsi="Arial"/>
                <w:b/>
                <w:color w:val="475569"/>
                <w:sz w:val="18"/>
              </w:rPr>
              <w:t>4.3</w:t>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r/>
            <w:r>
              <w:rPr>
                <w:rFonts w:ascii="Arial" w:hAnsi="Arial"/>
                <w:b w:val="0"/>
                <w:color w:val="0F172A"/>
                <w:sz w:val="18"/>
              </w:rPr>
              <w:t>Pilih Tindakan Bahagian</w:t>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shd w:fill="ECFDF5"/>
          </w:tcPr>
          <w:p>
            <w:pPr>
              <w:jc w:val="center"/>
            </w:pPr>
            <w:r/>
            <w:r>
              <w:rPr>
                <w:rFonts w:ascii="Arial" w:hAnsi="Arial"/>
                <w:b/>
                <w:color w:val="16A34A"/>
                <w:sz w:val="18"/>
              </w:rPr>
              <w:t>Ya</w:t>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pPr>
              <w:jc w:val="center"/>
            </w:pPr>
            <w:r/>
            <w:r>
              <w:rPr>
                <w:rFonts w:ascii="Arial" w:hAnsi="Arial"/>
                <w:b/>
                <w:color w:val="DC2626"/>
                <w:sz w:val="18"/>
              </w:rPr>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r/>
            <w:r>
              <w:rPr>
                <w:rFonts w:ascii="Arial" w:hAnsi="Arial"/>
                <w:b w:val="0"/>
                <w:color w:val="475569"/>
                <w:sz w:val="18"/>
              </w:rPr>
              <w:t>Sebelum ini Ditugaskan Kepada, kini digunakan sebagai Tindakan Bahagian.</w:t>
            </w:r>
          </w:p>
        </w:tc>
      </w:tr>
      <w:tr>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pPr>
              <w:jc w:val="center"/>
            </w:pPr>
            <w:r/>
            <w:r>
              <w:rPr>
                <w:rFonts w:ascii="Arial" w:hAnsi="Arial"/>
                <w:b/>
                <w:color w:val="475569"/>
                <w:sz w:val="18"/>
              </w:rPr>
              <w:t>4.4</w:t>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r/>
            <w:r>
              <w:rPr>
                <w:rFonts w:ascii="Arial" w:hAnsi="Arial"/>
                <w:b w:val="0"/>
                <w:color w:val="0F172A"/>
                <w:sz w:val="18"/>
              </w:rPr>
              <w:t>Muat naik lampiran audit</w:t>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shd w:fill="ECFDF5"/>
          </w:tcPr>
          <w:p>
            <w:pPr>
              <w:jc w:val="center"/>
            </w:pPr>
            <w:r/>
            <w:r>
              <w:rPr>
                <w:rFonts w:ascii="Arial" w:hAnsi="Arial"/>
                <w:b/>
                <w:color w:val="16A34A"/>
                <w:sz w:val="18"/>
              </w:rPr>
              <w:t>Ya</w:t>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pPr>
              <w:jc w:val="center"/>
            </w:pPr>
            <w:r/>
            <w:r>
              <w:rPr>
                <w:rFonts w:ascii="Arial" w:hAnsi="Arial"/>
                <w:b/>
                <w:color w:val="DC2626"/>
                <w:sz w:val="18"/>
              </w:rPr>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r/>
            <w:r>
              <w:rPr>
                <w:rFonts w:ascii="Arial" w:hAnsi="Arial"/>
                <w:b w:val="0"/>
                <w:color w:val="475569"/>
                <w:sz w:val="18"/>
              </w:rPr>
              <w:t>Wujud melalui proses daftar maklumat audit.</w:t>
            </w:r>
          </w:p>
        </w:tc>
      </w:tr>
      <w:tr>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pPr>
              <w:jc w:val="center"/>
            </w:pPr>
            <w:r/>
            <w:r>
              <w:rPr>
                <w:rFonts w:ascii="Arial" w:hAnsi="Arial"/>
                <w:b/>
                <w:color w:val="475569"/>
                <w:sz w:val="18"/>
              </w:rPr>
              <w:t>4.5</w:t>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r/>
            <w:r>
              <w:rPr>
                <w:rFonts w:ascii="Arial" w:hAnsi="Arial"/>
                <w:b w:val="0"/>
                <w:color w:val="0F172A"/>
                <w:sz w:val="18"/>
              </w:rPr>
              <w:t>Tambah sub maklum balas 1.1, 1.2 dan 1.3 semasa daftar audit</w:t>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pPr>
              <w:jc w:val="center"/>
            </w:pPr>
            <w:r/>
            <w:r>
              <w:rPr>
                <w:rFonts w:ascii="Arial" w:hAnsi="Arial"/>
                <w:b/>
                <w:color w:val="16A34A"/>
                <w:sz w:val="18"/>
              </w:rPr>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shd w:fill="FEF2F2"/>
          </w:tcPr>
          <w:p>
            <w:pPr>
              <w:jc w:val="center"/>
            </w:pPr>
            <w:r/>
            <w:r>
              <w:rPr>
                <w:rFonts w:ascii="Arial" w:hAnsi="Arial"/>
                <w:b/>
                <w:color w:val="DC2626"/>
                <w:sz w:val="18"/>
              </w:rPr>
              <w:t>Ya</w:t>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r/>
            <w:r>
              <w:rPr>
                <w:rFonts w:ascii="Arial" w:hAnsi="Arial"/>
                <w:b w:val="0"/>
                <w:color w:val="475569"/>
                <w:sz w:val="18"/>
              </w:rPr>
              <w:t>Cadangan fungsi baharu. Belum ada dalam sistem semasa.</w:t>
            </w:r>
          </w:p>
        </w:tc>
      </w:tr>
      <w:tr>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pPr>
              <w:jc w:val="center"/>
            </w:pPr>
            <w:r/>
            <w:r>
              <w:rPr>
                <w:rFonts w:ascii="Arial" w:hAnsi="Arial"/>
                <w:b/>
                <w:color w:val="475569"/>
                <w:sz w:val="18"/>
              </w:rPr>
              <w:t>4.6</w:t>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r/>
            <w:r>
              <w:rPr>
                <w:rFonts w:ascii="Arial" w:hAnsi="Arial"/>
                <w:b w:val="0"/>
                <w:color w:val="0F172A"/>
                <w:sz w:val="18"/>
              </w:rPr>
              <w:t>Tambah sub maklum balas tambahan seperti 1.4 secara dinamik</w:t>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pPr>
              <w:jc w:val="center"/>
            </w:pPr>
            <w:r/>
            <w:r>
              <w:rPr>
                <w:rFonts w:ascii="Arial" w:hAnsi="Arial"/>
                <w:b/>
                <w:color w:val="16A34A"/>
                <w:sz w:val="18"/>
              </w:rPr>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shd w:fill="FEF2F2"/>
          </w:tcPr>
          <w:p>
            <w:pPr>
              <w:jc w:val="center"/>
            </w:pPr>
            <w:r/>
            <w:r>
              <w:rPr>
                <w:rFonts w:ascii="Arial" w:hAnsi="Arial"/>
                <w:b/>
                <w:color w:val="DC2626"/>
                <w:sz w:val="18"/>
              </w:rPr>
              <w:t>Ya</w:t>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r/>
            <w:r>
              <w:rPr>
                <w:rFonts w:ascii="Arial" w:hAnsi="Arial"/>
                <w:b w:val="0"/>
                <w:color w:val="475569"/>
                <w:sz w:val="18"/>
              </w:rPr>
              <w:t>Cadangan fungsi baharu. Perlu reka bentuk jadual sub-item dahulu.</w:t>
            </w:r>
          </w:p>
        </w:tc>
      </w:tr>
      <w:tr>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pPr>
              <w:jc w:val="center"/>
            </w:pPr>
            <w:r/>
            <w:r>
              <w:rPr>
                <w:rFonts w:ascii="Arial" w:hAnsi="Arial"/>
                <w:b/>
                <w:color w:val="475569"/>
                <w:sz w:val="18"/>
              </w:rPr>
              <w:t>4.7</w:t>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r/>
            <w:r>
              <w:rPr>
                <w:rFonts w:ascii="Arial" w:hAnsi="Arial"/>
                <w:b w:val="0"/>
                <w:color w:val="0F172A"/>
                <w:sz w:val="18"/>
              </w:rPr>
              <w:t>Tetapkan sub maklum balas kepada bahagian tertentu</w:t>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pPr>
              <w:jc w:val="center"/>
            </w:pPr>
            <w:r/>
            <w:r>
              <w:rPr>
                <w:rFonts w:ascii="Arial" w:hAnsi="Arial"/>
                <w:b/>
                <w:color w:val="16A34A"/>
                <w:sz w:val="18"/>
              </w:rPr>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shd w:fill="FEF2F2"/>
          </w:tcPr>
          <w:p>
            <w:pPr>
              <w:jc w:val="center"/>
            </w:pPr>
            <w:r/>
            <w:r>
              <w:rPr>
                <w:rFonts w:ascii="Arial" w:hAnsi="Arial"/>
                <w:b/>
                <w:color w:val="DC2626"/>
                <w:sz w:val="18"/>
              </w:rPr>
              <w:t>Ya</w:t>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r/>
            <w:r>
              <w:rPr>
                <w:rFonts w:ascii="Arial" w:hAnsi="Arial"/>
                <w:b w:val="0"/>
                <w:color w:val="475569"/>
                <w:sz w:val="18"/>
              </w:rPr>
              <w:t>Belum ada. Boleh dikaitkan dengan audit_form_assignments jika dibangunkan.</w:t>
            </w:r>
          </w:p>
        </w:tc>
      </w:tr>
    </w:tbl>
    <w:p/>
    <w:p>
      <w:pPr>
        <w:pStyle w:val="Heading2"/>
      </w:pPr>
      <w:r>
        <w:rPr>
          <w:rFonts w:ascii="Arial" w:hAnsi="Arial"/>
          <w:color w:val="0066FF"/>
        </w:rPr>
        <w:t>5. Senarai Maklumat Audit</w:t>
      </w:r>
    </w:p>
    <w:tbl>
      <w:tblPr>
        <w:tblW w:type="auto" w:w="0"/>
        <w:jc w:val="left"/>
        <w:tblLook w:firstColumn="1" w:firstRow="1" w:lastColumn="0" w:lastRow="0" w:noHBand="0" w:noVBand="1" w:val="04A0"/>
      </w:tblPr>
      <w:tblGrid>
        <w:gridCol w:w="2016"/>
        <w:gridCol w:w="2016"/>
        <w:gridCol w:w="2016"/>
        <w:gridCol w:w="2016"/>
        <w:gridCol w:w="2016"/>
      </w:tblGrid>
      <w:tr>
        <w:tc>
          <w:tcPr>
            <w:tcW w:type="dxa" w:w="504"/>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shd w:fill="EFF6FF"/>
          </w:tcPr>
          <w:p>
            <w:pPr>
              <w:jc w:val="center"/>
            </w:pPr>
            <w:r/>
            <w:r>
              <w:rPr>
                <w:rFonts w:ascii="Arial" w:hAnsi="Arial"/>
                <w:b/>
                <w:color w:val="0066FF"/>
                <w:sz w:val="18"/>
              </w:rPr>
              <w:t>Bil</w:t>
            </w:r>
          </w:p>
        </w:tc>
        <w:tc>
          <w:tcPr>
            <w:tcW w:type="dxa" w:w="4320"/>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shd w:fill="EFF6FF"/>
          </w:tcPr>
          <w:p>
            <w:r/>
            <w:r>
              <w:rPr>
                <w:rFonts w:ascii="Arial" w:hAnsi="Arial"/>
                <w:b/>
                <w:color w:val="0066FF"/>
                <w:sz w:val="18"/>
              </w:rPr>
              <w:t>Item / Fungsi</w:t>
            </w:r>
          </w:p>
        </w:tc>
        <w:tc>
          <w:tcPr>
            <w:tcW w:type="dxa" w:w="1008"/>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shd w:fill="EFF6FF"/>
          </w:tcPr>
          <w:p>
            <w:pPr>
              <w:jc w:val="center"/>
            </w:pPr>
            <w:r/>
            <w:r>
              <w:rPr>
                <w:rFonts w:ascii="Arial" w:hAnsi="Arial"/>
                <w:b/>
                <w:color w:val="0066FF"/>
                <w:sz w:val="18"/>
              </w:rPr>
              <w:t>Ada</w:t>
            </w:r>
          </w:p>
        </w:tc>
        <w:tc>
          <w:tcPr>
            <w:tcW w:type="dxa" w:w="129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shd w:fill="EFF6FF"/>
          </w:tcPr>
          <w:p>
            <w:pPr>
              <w:jc w:val="center"/>
            </w:pPr>
            <w:r/>
            <w:r>
              <w:rPr>
                <w:rFonts w:ascii="Arial" w:hAnsi="Arial"/>
                <w:b/>
                <w:color w:val="0066FF"/>
                <w:sz w:val="18"/>
              </w:rPr>
              <w:t>Belum Ada</w:t>
            </w:r>
          </w:p>
        </w:tc>
        <w:tc>
          <w:tcPr>
            <w:tcW w:type="dxa" w:w="4320"/>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shd w:fill="EFF6FF"/>
          </w:tcPr>
          <w:p>
            <w:r/>
            <w:r>
              <w:rPr>
                <w:rFonts w:ascii="Arial" w:hAnsi="Arial"/>
                <w:b/>
                <w:color w:val="0066FF"/>
                <w:sz w:val="18"/>
              </w:rPr>
              <w:t>Catatan</w:t>
            </w:r>
          </w:p>
        </w:tc>
      </w:tr>
      <w:tr>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pPr>
              <w:jc w:val="center"/>
            </w:pPr>
            <w:r/>
            <w:r>
              <w:rPr>
                <w:rFonts w:ascii="Arial" w:hAnsi="Arial"/>
                <w:b/>
                <w:color w:val="475569"/>
                <w:sz w:val="18"/>
              </w:rPr>
              <w:t>5.1</w:t>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r/>
            <w:r>
              <w:rPr>
                <w:rFonts w:ascii="Arial" w:hAnsi="Arial"/>
                <w:b w:val="0"/>
                <w:color w:val="0F172A"/>
                <w:sz w:val="18"/>
              </w:rPr>
              <w:t>Paparan senarai audit</w:t>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shd w:fill="ECFDF5"/>
          </w:tcPr>
          <w:p>
            <w:pPr>
              <w:jc w:val="center"/>
            </w:pPr>
            <w:r/>
            <w:r>
              <w:rPr>
                <w:rFonts w:ascii="Arial" w:hAnsi="Arial"/>
                <w:b/>
                <w:color w:val="16A34A"/>
                <w:sz w:val="18"/>
              </w:rPr>
              <w:t>Ya</w:t>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pPr>
              <w:jc w:val="center"/>
            </w:pPr>
            <w:r/>
            <w:r>
              <w:rPr>
                <w:rFonts w:ascii="Arial" w:hAnsi="Arial"/>
                <w:b/>
                <w:color w:val="DC2626"/>
                <w:sz w:val="18"/>
              </w:rPr>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r/>
            <w:r>
              <w:rPr>
                <w:rFonts w:ascii="Arial" w:hAnsi="Arial"/>
                <w:b w:val="0"/>
                <w:color w:val="475569"/>
                <w:sz w:val="18"/>
              </w:rPr>
              <w:t>Wujud pada senarai_maklumat_audit.php.</w:t>
            </w:r>
          </w:p>
        </w:tc>
      </w:tr>
      <w:tr>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pPr>
              <w:jc w:val="center"/>
            </w:pPr>
            <w:r/>
            <w:r>
              <w:rPr>
                <w:rFonts w:ascii="Arial" w:hAnsi="Arial"/>
                <w:b/>
                <w:color w:val="475569"/>
                <w:sz w:val="18"/>
              </w:rPr>
              <w:t>5.2</w:t>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r/>
            <w:r>
              <w:rPr>
                <w:rFonts w:ascii="Arial" w:hAnsi="Arial"/>
                <w:b w:val="0"/>
                <w:color w:val="0F172A"/>
                <w:sz w:val="18"/>
              </w:rPr>
              <w:t>Filter perkara, bahagian, tempoh dan tarikh</w:t>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shd w:fill="ECFDF5"/>
          </w:tcPr>
          <w:p>
            <w:pPr>
              <w:jc w:val="center"/>
            </w:pPr>
            <w:r/>
            <w:r>
              <w:rPr>
                <w:rFonts w:ascii="Arial" w:hAnsi="Arial"/>
                <w:b/>
                <w:color w:val="16A34A"/>
                <w:sz w:val="18"/>
              </w:rPr>
              <w:t>Ya</w:t>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pPr>
              <w:jc w:val="center"/>
            </w:pPr>
            <w:r/>
            <w:r>
              <w:rPr>
                <w:rFonts w:ascii="Arial" w:hAnsi="Arial"/>
                <w:b/>
                <w:color w:val="DC2626"/>
                <w:sz w:val="18"/>
              </w:rPr>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r/>
            <w:r>
              <w:rPr>
                <w:rFonts w:ascii="Arial" w:hAnsi="Arial"/>
                <w:b w:val="0"/>
                <w:color w:val="475569"/>
                <w:sz w:val="18"/>
              </w:rPr>
              <w:t>Wujud pada senarai maklumat audit.</w:t>
            </w:r>
          </w:p>
        </w:tc>
      </w:tr>
      <w:tr>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pPr>
              <w:jc w:val="center"/>
            </w:pPr>
            <w:r/>
            <w:r>
              <w:rPr>
                <w:rFonts w:ascii="Arial" w:hAnsi="Arial"/>
                <w:b/>
                <w:color w:val="475569"/>
                <w:sz w:val="18"/>
              </w:rPr>
              <w:t>5.3</w:t>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r/>
            <w:r>
              <w:rPr>
                <w:rFonts w:ascii="Arial" w:hAnsi="Arial"/>
                <w:b w:val="0"/>
                <w:color w:val="0F172A"/>
                <w:sz w:val="18"/>
              </w:rPr>
              <w:t>Ringkasan perkara audit dengan Lihat Lagi</w:t>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shd w:fill="ECFDF5"/>
          </w:tcPr>
          <w:p>
            <w:pPr>
              <w:jc w:val="center"/>
            </w:pPr>
            <w:r/>
            <w:r>
              <w:rPr>
                <w:rFonts w:ascii="Arial" w:hAnsi="Arial"/>
                <w:b/>
                <w:color w:val="16A34A"/>
                <w:sz w:val="18"/>
              </w:rPr>
              <w:t>Ya</w:t>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pPr>
              <w:jc w:val="center"/>
            </w:pPr>
            <w:r/>
            <w:r>
              <w:rPr>
                <w:rFonts w:ascii="Arial" w:hAnsi="Arial"/>
                <w:b/>
                <w:color w:val="DC2626"/>
                <w:sz w:val="18"/>
              </w:rPr>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r/>
            <w:r>
              <w:rPr>
                <w:rFonts w:ascii="Arial" w:hAnsi="Arial"/>
                <w:b w:val="0"/>
                <w:color w:val="475569"/>
                <w:sz w:val="18"/>
              </w:rPr>
              <w:t>Wujud untuk teks panjang melebihi had baris.</w:t>
            </w:r>
          </w:p>
        </w:tc>
      </w:tr>
      <w:tr>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pPr>
              <w:jc w:val="center"/>
            </w:pPr>
            <w:r/>
            <w:r>
              <w:rPr>
                <w:rFonts w:ascii="Arial" w:hAnsi="Arial"/>
                <w:b/>
                <w:color w:val="475569"/>
                <w:sz w:val="18"/>
              </w:rPr>
              <w:t>5.4</w:t>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r/>
            <w:r>
              <w:rPr>
                <w:rFonts w:ascii="Arial" w:hAnsi="Arial"/>
                <w:b w:val="0"/>
                <w:color w:val="0F172A"/>
                <w:sz w:val="18"/>
              </w:rPr>
              <w:t>Butang edit, delete dan view mengikut capaian</w:t>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shd w:fill="ECFDF5"/>
          </w:tcPr>
          <w:p>
            <w:pPr>
              <w:jc w:val="center"/>
            </w:pPr>
            <w:r/>
            <w:r>
              <w:rPr>
                <w:rFonts w:ascii="Arial" w:hAnsi="Arial"/>
                <w:b/>
                <w:color w:val="16A34A"/>
                <w:sz w:val="18"/>
              </w:rPr>
              <w:t>Ya</w:t>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pPr>
              <w:jc w:val="center"/>
            </w:pPr>
            <w:r/>
            <w:r>
              <w:rPr>
                <w:rFonts w:ascii="Arial" w:hAnsi="Arial"/>
                <w:b/>
                <w:color w:val="DC2626"/>
                <w:sz w:val="18"/>
              </w:rPr>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r/>
            <w:r>
              <w:rPr>
                <w:rFonts w:ascii="Arial" w:hAnsi="Arial"/>
                <w:b w:val="0"/>
                <w:color w:val="475569"/>
                <w:sz w:val="18"/>
              </w:rPr>
              <w:t>Wujud dan tertakluk kepada permission.</w:t>
            </w:r>
          </w:p>
        </w:tc>
      </w:tr>
      <w:tr>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pPr>
              <w:jc w:val="center"/>
            </w:pPr>
            <w:r/>
            <w:r>
              <w:rPr>
                <w:rFonts w:ascii="Arial" w:hAnsi="Arial"/>
                <w:b/>
                <w:color w:val="475569"/>
                <w:sz w:val="18"/>
              </w:rPr>
              <w:t>5.5</w:t>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r/>
            <w:r>
              <w:rPr>
                <w:rFonts w:ascii="Arial" w:hAnsi="Arial"/>
                <w:b w:val="0"/>
                <w:color w:val="0F172A"/>
                <w:sz w:val="18"/>
              </w:rPr>
              <w:t>Kolum Status dibuang</w:t>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shd w:fill="ECFDF5"/>
          </w:tcPr>
          <w:p>
            <w:pPr>
              <w:jc w:val="center"/>
            </w:pPr>
            <w:r/>
            <w:r>
              <w:rPr>
                <w:rFonts w:ascii="Arial" w:hAnsi="Arial"/>
                <w:b/>
                <w:color w:val="16A34A"/>
                <w:sz w:val="18"/>
              </w:rPr>
              <w:t>Ya</w:t>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pPr>
              <w:jc w:val="center"/>
            </w:pPr>
            <w:r/>
            <w:r>
              <w:rPr>
                <w:rFonts w:ascii="Arial" w:hAnsi="Arial"/>
                <w:b/>
                <w:color w:val="DC2626"/>
                <w:sz w:val="18"/>
              </w:rPr>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r/>
            <w:r>
              <w:rPr>
                <w:rFonts w:ascii="Arial" w:hAnsi="Arial"/>
                <w:b w:val="0"/>
                <w:color w:val="475569"/>
                <w:sz w:val="18"/>
              </w:rPr>
              <w:t>Sudah disesuaikan mengikut permintaan semasa.</w:t>
            </w:r>
          </w:p>
        </w:tc>
      </w:tr>
    </w:tbl>
    <w:p/>
    <w:p>
      <w:pPr>
        <w:pStyle w:val="Heading2"/>
      </w:pPr>
      <w:r>
        <w:rPr>
          <w:rFonts w:ascii="Arial" w:hAnsi="Arial"/>
          <w:color w:val="0066FF"/>
        </w:rPr>
        <w:t>6. Maklum Balas Audit</w:t>
      </w:r>
    </w:p>
    <w:tbl>
      <w:tblPr>
        <w:tblW w:type="auto" w:w="0"/>
        <w:jc w:val="left"/>
        <w:tblLook w:firstColumn="1" w:firstRow="1" w:lastColumn="0" w:lastRow="0" w:noHBand="0" w:noVBand="1" w:val="04A0"/>
      </w:tblPr>
      <w:tblGrid>
        <w:gridCol w:w="2016"/>
        <w:gridCol w:w="2016"/>
        <w:gridCol w:w="2016"/>
        <w:gridCol w:w="2016"/>
        <w:gridCol w:w="2016"/>
      </w:tblGrid>
      <w:tr>
        <w:tc>
          <w:tcPr>
            <w:tcW w:type="dxa" w:w="504"/>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shd w:fill="EFF6FF"/>
          </w:tcPr>
          <w:p>
            <w:pPr>
              <w:jc w:val="center"/>
            </w:pPr>
            <w:r/>
            <w:r>
              <w:rPr>
                <w:rFonts w:ascii="Arial" w:hAnsi="Arial"/>
                <w:b/>
                <w:color w:val="0066FF"/>
                <w:sz w:val="18"/>
              </w:rPr>
              <w:t>Bil</w:t>
            </w:r>
          </w:p>
        </w:tc>
        <w:tc>
          <w:tcPr>
            <w:tcW w:type="dxa" w:w="4320"/>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shd w:fill="EFF6FF"/>
          </w:tcPr>
          <w:p>
            <w:r/>
            <w:r>
              <w:rPr>
                <w:rFonts w:ascii="Arial" w:hAnsi="Arial"/>
                <w:b/>
                <w:color w:val="0066FF"/>
                <w:sz w:val="18"/>
              </w:rPr>
              <w:t>Item / Fungsi</w:t>
            </w:r>
          </w:p>
        </w:tc>
        <w:tc>
          <w:tcPr>
            <w:tcW w:type="dxa" w:w="1008"/>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shd w:fill="EFF6FF"/>
          </w:tcPr>
          <w:p>
            <w:pPr>
              <w:jc w:val="center"/>
            </w:pPr>
            <w:r/>
            <w:r>
              <w:rPr>
                <w:rFonts w:ascii="Arial" w:hAnsi="Arial"/>
                <w:b/>
                <w:color w:val="0066FF"/>
                <w:sz w:val="18"/>
              </w:rPr>
              <w:t>Ada</w:t>
            </w:r>
          </w:p>
        </w:tc>
        <w:tc>
          <w:tcPr>
            <w:tcW w:type="dxa" w:w="129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shd w:fill="EFF6FF"/>
          </w:tcPr>
          <w:p>
            <w:pPr>
              <w:jc w:val="center"/>
            </w:pPr>
            <w:r/>
            <w:r>
              <w:rPr>
                <w:rFonts w:ascii="Arial" w:hAnsi="Arial"/>
                <w:b/>
                <w:color w:val="0066FF"/>
                <w:sz w:val="18"/>
              </w:rPr>
              <w:t>Belum Ada</w:t>
            </w:r>
          </w:p>
        </w:tc>
        <w:tc>
          <w:tcPr>
            <w:tcW w:type="dxa" w:w="4320"/>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shd w:fill="EFF6FF"/>
          </w:tcPr>
          <w:p>
            <w:r/>
            <w:r>
              <w:rPr>
                <w:rFonts w:ascii="Arial" w:hAnsi="Arial"/>
                <w:b/>
                <w:color w:val="0066FF"/>
                <w:sz w:val="18"/>
              </w:rPr>
              <w:t>Catatan</w:t>
            </w:r>
          </w:p>
        </w:tc>
      </w:tr>
      <w:tr>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pPr>
              <w:jc w:val="center"/>
            </w:pPr>
            <w:r/>
            <w:r>
              <w:rPr>
                <w:rFonts w:ascii="Arial" w:hAnsi="Arial"/>
                <w:b/>
                <w:color w:val="475569"/>
                <w:sz w:val="18"/>
              </w:rPr>
              <w:t>6.1</w:t>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r/>
            <w:r>
              <w:rPr>
                <w:rFonts w:ascii="Arial" w:hAnsi="Arial"/>
                <w:b w:val="0"/>
                <w:color w:val="0F172A"/>
                <w:sz w:val="18"/>
              </w:rPr>
              <w:t>Borang maklum balas audit</w:t>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shd w:fill="ECFDF5"/>
          </w:tcPr>
          <w:p>
            <w:pPr>
              <w:jc w:val="center"/>
            </w:pPr>
            <w:r/>
            <w:r>
              <w:rPr>
                <w:rFonts w:ascii="Arial" w:hAnsi="Arial"/>
                <w:b/>
                <w:color w:val="16A34A"/>
                <w:sz w:val="18"/>
              </w:rPr>
              <w:t>Ya</w:t>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pPr>
              <w:jc w:val="center"/>
            </w:pPr>
            <w:r/>
            <w:r>
              <w:rPr>
                <w:rFonts w:ascii="Arial" w:hAnsi="Arial"/>
                <w:b/>
                <w:color w:val="DC2626"/>
                <w:sz w:val="18"/>
              </w:rPr>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r/>
            <w:r>
              <w:rPr>
                <w:rFonts w:ascii="Arial" w:hAnsi="Arial"/>
                <w:b w:val="0"/>
                <w:color w:val="475569"/>
                <w:sz w:val="18"/>
              </w:rPr>
              <w:t>Wujud pada maklum_balas_audit.php.</w:t>
            </w:r>
          </w:p>
        </w:tc>
      </w:tr>
      <w:tr>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pPr>
              <w:jc w:val="center"/>
            </w:pPr>
            <w:r/>
            <w:r>
              <w:rPr>
                <w:rFonts w:ascii="Arial" w:hAnsi="Arial"/>
                <w:b/>
                <w:color w:val="475569"/>
                <w:sz w:val="18"/>
              </w:rPr>
              <w:t>6.2</w:t>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r/>
            <w:r>
              <w:rPr>
                <w:rFonts w:ascii="Arial" w:hAnsi="Arial"/>
                <w:b w:val="0"/>
                <w:color w:val="0F172A"/>
                <w:sz w:val="18"/>
              </w:rPr>
              <w:t>Textarea maklum balas diperbesarkan</w:t>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shd w:fill="ECFDF5"/>
          </w:tcPr>
          <w:p>
            <w:pPr>
              <w:jc w:val="center"/>
            </w:pPr>
            <w:r/>
            <w:r>
              <w:rPr>
                <w:rFonts w:ascii="Arial" w:hAnsi="Arial"/>
                <w:b/>
                <w:color w:val="16A34A"/>
                <w:sz w:val="18"/>
              </w:rPr>
              <w:t>Ya</w:t>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pPr>
              <w:jc w:val="center"/>
            </w:pPr>
            <w:r/>
            <w:r>
              <w:rPr>
                <w:rFonts w:ascii="Arial" w:hAnsi="Arial"/>
                <w:b/>
                <w:color w:val="DC2626"/>
                <w:sz w:val="18"/>
              </w:rPr>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r/>
            <w:r>
              <w:rPr>
                <w:rFonts w:ascii="Arial" w:hAnsi="Arial"/>
                <w:b w:val="0"/>
                <w:color w:val="475569"/>
                <w:sz w:val="18"/>
              </w:rPr>
              <w:t>Sudah disesuaikan.</w:t>
            </w:r>
          </w:p>
        </w:tc>
      </w:tr>
      <w:tr>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pPr>
              <w:jc w:val="center"/>
            </w:pPr>
            <w:r/>
            <w:r>
              <w:rPr>
                <w:rFonts w:ascii="Arial" w:hAnsi="Arial"/>
                <w:b/>
                <w:color w:val="475569"/>
                <w:sz w:val="18"/>
              </w:rPr>
              <w:t>6.3</w:t>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r/>
            <w:r>
              <w:rPr>
                <w:rFonts w:ascii="Arial" w:hAnsi="Arial"/>
                <w:b w:val="0"/>
                <w:color w:val="0F172A"/>
                <w:sz w:val="18"/>
              </w:rPr>
              <w:t>Sekatan isi sebelum tarikh mula</w:t>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shd w:fill="ECFDF5"/>
          </w:tcPr>
          <w:p>
            <w:pPr>
              <w:jc w:val="center"/>
            </w:pPr>
            <w:r/>
            <w:r>
              <w:rPr>
                <w:rFonts w:ascii="Arial" w:hAnsi="Arial"/>
                <w:b/>
                <w:color w:val="16A34A"/>
                <w:sz w:val="18"/>
              </w:rPr>
              <w:t>Ya</w:t>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pPr>
              <w:jc w:val="center"/>
            </w:pPr>
            <w:r/>
            <w:r>
              <w:rPr>
                <w:rFonts w:ascii="Arial" w:hAnsi="Arial"/>
                <w:b/>
                <w:color w:val="DC2626"/>
                <w:sz w:val="18"/>
              </w:rPr>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r/>
            <w:r>
              <w:rPr>
                <w:rFonts w:ascii="Arial" w:hAnsi="Arial"/>
                <w:b w:val="0"/>
                <w:color w:val="475569"/>
                <w:sz w:val="18"/>
              </w:rPr>
              <w:t>Wujud mengikut kawalan tempoh audit.</w:t>
            </w:r>
          </w:p>
        </w:tc>
      </w:tr>
      <w:tr>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pPr>
              <w:jc w:val="center"/>
            </w:pPr>
            <w:r/>
            <w:r>
              <w:rPr>
                <w:rFonts w:ascii="Arial" w:hAnsi="Arial"/>
                <w:b/>
                <w:color w:val="475569"/>
                <w:sz w:val="18"/>
              </w:rPr>
              <w:t>6.4</w:t>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r/>
            <w:r>
              <w:rPr>
                <w:rFonts w:ascii="Arial" w:hAnsi="Arial"/>
                <w:b w:val="0"/>
                <w:color w:val="0F172A"/>
                <w:sz w:val="18"/>
              </w:rPr>
              <w:t>Sekatan kemaskini selepas tarikh akhir</w:t>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shd w:fill="ECFDF5"/>
          </w:tcPr>
          <w:p>
            <w:pPr>
              <w:jc w:val="center"/>
            </w:pPr>
            <w:r/>
            <w:r>
              <w:rPr>
                <w:rFonts w:ascii="Arial" w:hAnsi="Arial"/>
                <w:b/>
                <w:color w:val="16A34A"/>
                <w:sz w:val="18"/>
              </w:rPr>
              <w:t>Ya</w:t>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pPr>
              <w:jc w:val="center"/>
            </w:pPr>
            <w:r/>
            <w:r>
              <w:rPr>
                <w:rFonts w:ascii="Arial" w:hAnsi="Arial"/>
                <w:b/>
                <w:color w:val="DC2626"/>
                <w:sz w:val="18"/>
              </w:rPr>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r/>
            <w:r>
              <w:rPr>
                <w:rFonts w:ascii="Arial" w:hAnsi="Arial"/>
                <w:b w:val="0"/>
                <w:color w:val="475569"/>
                <w:sz w:val="18"/>
              </w:rPr>
              <w:t>Wujud mengikut kawalan tempoh audit.</w:t>
            </w:r>
          </w:p>
        </w:tc>
      </w:tr>
      <w:tr>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pPr>
              <w:jc w:val="center"/>
            </w:pPr>
            <w:r/>
            <w:r>
              <w:rPr>
                <w:rFonts w:ascii="Arial" w:hAnsi="Arial"/>
                <w:b/>
                <w:color w:val="475569"/>
                <w:sz w:val="18"/>
              </w:rPr>
              <w:t>6.5</w:t>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r/>
            <w:r>
              <w:rPr>
                <w:rFonts w:ascii="Arial" w:hAnsi="Arial"/>
                <w:b w:val="0"/>
                <w:color w:val="0F172A"/>
                <w:sz w:val="18"/>
              </w:rPr>
              <w:t>Tarikh hantar update apabila maklum balas dikemaskini</w:t>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shd w:fill="ECFDF5"/>
          </w:tcPr>
          <w:p>
            <w:pPr>
              <w:jc w:val="center"/>
            </w:pPr>
            <w:r/>
            <w:r>
              <w:rPr>
                <w:rFonts w:ascii="Arial" w:hAnsi="Arial"/>
                <w:b/>
                <w:color w:val="16A34A"/>
                <w:sz w:val="18"/>
              </w:rPr>
              <w:t>Ya</w:t>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pPr>
              <w:jc w:val="center"/>
            </w:pPr>
            <w:r/>
            <w:r>
              <w:rPr>
                <w:rFonts w:ascii="Arial" w:hAnsi="Arial"/>
                <w:b/>
                <w:color w:val="DC2626"/>
                <w:sz w:val="18"/>
              </w:rPr>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r/>
            <w:r>
              <w:rPr>
                <w:rFonts w:ascii="Arial" w:hAnsi="Arial"/>
                <w:b w:val="0"/>
                <w:color w:val="475569"/>
                <w:sz w:val="18"/>
              </w:rPr>
              <w:t>Wujud melalui penggunaan updated_at.</w:t>
            </w:r>
          </w:p>
        </w:tc>
      </w:tr>
      <w:tr>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pPr>
              <w:jc w:val="center"/>
            </w:pPr>
            <w:r/>
            <w:r>
              <w:rPr>
                <w:rFonts w:ascii="Arial" w:hAnsi="Arial"/>
                <w:b/>
                <w:color w:val="475569"/>
                <w:sz w:val="18"/>
              </w:rPr>
              <w:t>6.6</w:t>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r/>
            <w:r>
              <w:rPr>
                <w:rFonts w:ascii="Arial" w:hAnsi="Arial"/>
                <w:b w:val="0"/>
                <w:color w:val="0F172A"/>
                <w:sz w:val="18"/>
              </w:rPr>
              <w:t>Field role dibuang daripada borang</w:t>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shd w:fill="ECFDF5"/>
          </w:tcPr>
          <w:p>
            <w:pPr>
              <w:jc w:val="center"/>
            </w:pPr>
            <w:r/>
            <w:r>
              <w:rPr>
                <w:rFonts w:ascii="Arial" w:hAnsi="Arial"/>
                <w:b/>
                <w:color w:val="16A34A"/>
                <w:sz w:val="18"/>
              </w:rPr>
              <w:t>Ya</w:t>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pPr>
              <w:jc w:val="center"/>
            </w:pPr>
            <w:r/>
            <w:r>
              <w:rPr>
                <w:rFonts w:ascii="Arial" w:hAnsi="Arial"/>
                <w:b/>
                <w:color w:val="DC2626"/>
                <w:sz w:val="18"/>
              </w:rPr>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r/>
            <w:r>
              <w:rPr>
                <w:rFonts w:ascii="Arial" w:hAnsi="Arial"/>
                <w:b w:val="0"/>
                <w:color w:val="475569"/>
                <w:sz w:val="18"/>
              </w:rPr>
              <w:t>Sudah disesuaikan.</w:t>
            </w:r>
          </w:p>
        </w:tc>
      </w:tr>
      <w:tr>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pPr>
              <w:jc w:val="center"/>
            </w:pPr>
            <w:r/>
            <w:r>
              <w:rPr>
                <w:rFonts w:ascii="Arial" w:hAnsi="Arial"/>
                <w:b/>
                <w:color w:val="475569"/>
                <w:sz w:val="18"/>
              </w:rPr>
              <w:t>6.7</w:t>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r/>
            <w:r>
              <w:rPr>
                <w:rFonts w:ascii="Arial" w:hAnsi="Arial"/>
                <w:b w:val="0"/>
                <w:color w:val="0F172A"/>
                <w:sz w:val="18"/>
              </w:rPr>
              <w:t>Sub maklum balas 1.1, 1.2, 1.3 mengikut item audit</w:t>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pPr>
              <w:jc w:val="center"/>
            </w:pPr>
            <w:r/>
            <w:r>
              <w:rPr>
                <w:rFonts w:ascii="Arial" w:hAnsi="Arial"/>
                <w:b/>
                <w:color w:val="16A34A"/>
                <w:sz w:val="18"/>
              </w:rPr>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shd w:fill="FEF2F2"/>
          </w:tcPr>
          <w:p>
            <w:pPr>
              <w:jc w:val="center"/>
            </w:pPr>
            <w:r/>
            <w:r>
              <w:rPr>
                <w:rFonts w:ascii="Arial" w:hAnsi="Arial"/>
                <w:b/>
                <w:color w:val="DC2626"/>
                <w:sz w:val="18"/>
              </w:rPr>
              <w:t>Ya</w:t>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r/>
            <w:r>
              <w:rPr>
                <w:rFonts w:ascii="Arial" w:hAnsi="Arial"/>
                <w:b w:val="0"/>
                <w:color w:val="475569"/>
                <w:sz w:val="18"/>
              </w:rPr>
              <w:t>Belum ada. Perlu jadual sub feedback dan paparan input berulang.</w:t>
            </w:r>
          </w:p>
        </w:tc>
      </w:tr>
    </w:tbl>
    <w:p/>
    <w:p>
      <w:pPr>
        <w:pStyle w:val="Heading2"/>
      </w:pPr>
      <w:r>
        <w:rPr>
          <w:rFonts w:ascii="Arial" w:hAnsi="Arial"/>
          <w:color w:val="0066FF"/>
        </w:rPr>
        <w:t>7. Senarai Maklum Balas Audit</w:t>
      </w:r>
    </w:p>
    <w:tbl>
      <w:tblPr>
        <w:tblW w:type="auto" w:w="0"/>
        <w:jc w:val="left"/>
        <w:tblLook w:firstColumn="1" w:firstRow="1" w:lastColumn="0" w:lastRow="0" w:noHBand="0" w:noVBand="1" w:val="04A0"/>
      </w:tblPr>
      <w:tblGrid>
        <w:gridCol w:w="2016"/>
        <w:gridCol w:w="2016"/>
        <w:gridCol w:w="2016"/>
        <w:gridCol w:w="2016"/>
        <w:gridCol w:w="2016"/>
      </w:tblGrid>
      <w:tr>
        <w:tc>
          <w:tcPr>
            <w:tcW w:type="dxa" w:w="504"/>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shd w:fill="EFF6FF"/>
          </w:tcPr>
          <w:p>
            <w:pPr>
              <w:jc w:val="center"/>
            </w:pPr>
            <w:r/>
            <w:r>
              <w:rPr>
                <w:rFonts w:ascii="Arial" w:hAnsi="Arial"/>
                <w:b/>
                <w:color w:val="0066FF"/>
                <w:sz w:val="18"/>
              </w:rPr>
              <w:t>Bil</w:t>
            </w:r>
          </w:p>
        </w:tc>
        <w:tc>
          <w:tcPr>
            <w:tcW w:type="dxa" w:w="4320"/>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shd w:fill="EFF6FF"/>
          </w:tcPr>
          <w:p>
            <w:r/>
            <w:r>
              <w:rPr>
                <w:rFonts w:ascii="Arial" w:hAnsi="Arial"/>
                <w:b/>
                <w:color w:val="0066FF"/>
                <w:sz w:val="18"/>
              </w:rPr>
              <w:t>Item / Fungsi</w:t>
            </w:r>
          </w:p>
        </w:tc>
        <w:tc>
          <w:tcPr>
            <w:tcW w:type="dxa" w:w="1008"/>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shd w:fill="EFF6FF"/>
          </w:tcPr>
          <w:p>
            <w:pPr>
              <w:jc w:val="center"/>
            </w:pPr>
            <w:r/>
            <w:r>
              <w:rPr>
                <w:rFonts w:ascii="Arial" w:hAnsi="Arial"/>
                <w:b/>
                <w:color w:val="0066FF"/>
                <w:sz w:val="18"/>
              </w:rPr>
              <w:t>Ada</w:t>
            </w:r>
          </w:p>
        </w:tc>
        <w:tc>
          <w:tcPr>
            <w:tcW w:type="dxa" w:w="129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shd w:fill="EFF6FF"/>
          </w:tcPr>
          <w:p>
            <w:pPr>
              <w:jc w:val="center"/>
            </w:pPr>
            <w:r/>
            <w:r>
              <w:rPr>
                <w:rFonts w:ascii="Arial" w:hAnsi="Arial"/>
                <w:b/>
                <w:color w:val="0066FF"/>
                <w:sz w:val="18"/>
              </w:rPr>
              <w:t>Belum Ada</w:t>
            </w:r>
          </w:p>
        </w:tc>
        <w:tc>
          <w:tcPr>
            <w:tcW w:type="dxa" w:w="4320"/>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shd w:fill="EFF6FF"/>
          </w:tcPr>
          <w:p>
            <w:r/>
            <w:r>
              <w:rPr>
                <w:rFonts w:ascii="Arial" w:hAnsi="Arial"/>
                <w:b/>
                <w:color w:val="0066FF"/>
                <w:sz w:val="18"/>
              </w:rPr>
              <w:t>Catatan</w:t>
            </w:r>
          </w:p>
        </w:tc>
      </w:tr>
      <w:tr>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pPr>
              <w:jc w:val="center"/>
            </w:pPr>
            <w:r/>
            <w:r>
              <w:rPr>
                <w:rFonts w:ascii="Arial" w:hAnsi="Arial"/>
                <w:b/>
                <w:color w:val="475569"/>
                <w:sz w:val="18"/>
              </w:rPr>
              <w:t>7.1</w:t>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r/>
            <w:r>
              <w:rPr>
                <w:rFonts w:ascii="Arial" w:hAnsi="Arial"/>
                <w:b w:val="0"/>
                <w:color w:val="0F172A"/>
                <w:sz w:val="18"/>
              </w:rPr>
              <w:t>Paparan senarai maklum balas</w:t>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shd w:fill="ECFDF5"/>
          </w:tcPr>
          <w:p>
            <w:pPr>
              <w:jc w:val="center"/>
            </w:pPr>
            <w:r/>
            <w:r>
              <w:rPr>
                <w:rFonts w:ascii="Arial" w:hAnsi="Arial"/>
                <w:b/>
                <w:color w:val="16A34A"/>
                <w:sz w:val="18"/>
              </w:rPr>
              <w:t>Ya</w:t>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pPr>
              <w:jc w:val="center"/>
            </w:pPr>
            <w:r/>
            <w:r>
              <w:rPr>
                <w:rFonts w:ascii="Arial" w:hAnsi="Arial"/>
                <w:b/>
                <w:color w:val="DC2626"/>
                <w:sz w:val="18"/>
              </w:rPr>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r/>
            <w:r>
              <w:rPr>
                <w:rFonts w:ascii="Arial" w:hAnsi="Arial"/>
                <w:b w:val="0"/>
                <w:color w:val="475569"/>
                <w:sz w:val="18"/>
              </w:rPr>
              <w:t>Wujud pada senarai_maklum_balas_audit.php.</w:t>
            </w:r>
          </w:p>
        </w:tc>
      </w:tr>
      <w:tr>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pPr>
              <w:jc w:val="center"/>
            </w:pPr>
            <w:r/>
            <w:r>
              <w:rPr>
                <w:rFonts w:ascii="Arial" w:hAnsi="Arial"/>
                <w:b/>
                <w:color w:val="475569"/>
                <w:sz w:val="18"/>
              </w:rPr>
              <w:t>7.2</w:t>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r/>
            <w:r>
              <w:rPr>
                <w:rFonts w:ascii="Arial" w:hAnsi="Arial"/>
                <w:b w:val="0"/>
                <w:color w:val="0F172A"/>
                <w:sz w:val="18"/>
              </w:rPr>
              <w:t>Kolum Status dibuang</w:t>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shd w:fill="ECFDF5"/>
          </w:tcPr>
          <w:p>
            <w:pPr>
              <w:jc w:val="center"/>
            </w:pPr>
            <w:r/>
            <w:r>
              <w:rPr>
                <w:rFonts w:ascii="Arial" w:hAnsi="Arial"/>
                <w:b/>
                <w:color w:val="16A34A"/>
                <w:sz w:val="18"/>
              </w:rPr>
              <w:t>Ya</w:t>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pPr>
              <w:jc w:val="center"/>
            </w:pPr>
            <w:r/>
            <w:r>
              <w:rPr>
                <w:rFonts w:ascii="Arial" w:hAnsi="Arial"/>
                <w:b/>
                <w:color w:val="DC2626"/>
                <w:sz w:val="18"/>
              </w:rPr>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r/>
            <w:r>
              <w:rPr>
                <w:rFonts w:ascii="Arial" w:hAnsi="Arial"/>
                <w:b w:val="0"/>
                <w:color w:val="475569"/>
                <w:sz w:val="18"/>
              </w:rPr>
              <w:t>Sudah disesuaikan.</w:t>
            </w:r>
          </w:p>
        </w:tc>
      </w:tr>
      <w:tr>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pPr>
              <w:jc w:val="center"/>
            </w:pPr>
            <w:r/>
            <w:r>
              <w:rPr>
                <w:rFonts w:ascii="Arial" w:hAnsi="Arial"/>
                <w:b/>
                <w:color w:val="475569"/>
                <w:sz w:val="18"/>
              </w:rPr>
              <w:t>7.3</w:t>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r/>
            <w:r>
              <w:rPr>
                <w:rFonts w:ascii="Arial" w:hAnsi="Arial"/>
                <w:b w:val="0"/>
                <w:color w:val="0F172A"/>
                <w:sz w:val="18"/>
              </w:rPr>
              <w:t>View detail maklum balas</w:t>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shd w:fill="ECFDF5"/>
          </w:tcPr>
          <w:p>
            <w:pPr>
              <w:jc w:val="center"/>
            </w:pPr>
            <w:r/>
            <w:r>
              <w:rPr>
                <w:rFonts w:ascii="Arial" w:hAnsi="Arial"/>
                <w:b/>
                <w:color w:val="16A34A"/>
                <w:sz w:val="18"/>
              </w:rPr>
              <w:t>Ya</w:t>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pPr>
              <w:jc w:val="center"/>
            </w:pPr>
            <w:r/>
            <w:r>
              <w:rPr>
                <w:rFonts w:ascii="Arial" w:hAnsi="Arial"/>
                <w:b/>
                <w:color w:val="DC2626"/>
                <w:sz w:val="18"/>
              </w:rPr>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r/>
            <w:r>
              <w:rPr>
                <w:rFonts w:ascii="Arial" w:hAnsi="Arial"/>
                <w:b w:val="0"/>
                <w:color w:val="475569"/>
                <w:sz w:val="18"/>
              </w:rPr>
              <w:t>Wujud melalui detail_maklum_balas_audit.php.</w:t>
            </w:r>
          </w:p>
        </w:tc>
      </w:tr>
      <w:tr>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pPr>
              <w:jc w:val="center"/>
            </w:pPr>
            <w:r/>
            <w:r>
              <w:rPr>
                <w:rFonts w:ascii="Arial" w:hAnsi="Arial"/>
                <w:b/>
                <w:color w:val="475569"/>
                <w:sz w:val="18"/>
              </w:rPr>
              <w:t>7.4</w:t>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r/>
            <w:r>
              <w:rPr>
                <w:rFonts w:ascii="Arial" w:hAnsi="Arial"/>
                <w:b w:val="0"/>
                <w:color w:val="0F172A"/>
                <w:sz w:val="18"/>
              </w:rPr>
              <w:t>Edit dan delete dibuang di detail maklum balas audit</w:t>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shd w:fill="ECFDF5"/>
          </w:tcPr>
          <w:p>
            <w:pPr>
              <w:jc w:val="center"/>
            </w:pPr>
            <w:r/>
            <w:r>
              <w:rPr>
                <w:rFonts w:ascii="Arial" w:hAnsi="Arial"/>
                <w:b/>
                <w:color w:val="16A34A"/>
                <w:sz w:val="18"/>
              </w:rPr>
              <w:t>Ya</w:t>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pPr>
              <w:jc w:val="center"/>
            </w:pPr>
            <w:r/>
            <w:r>
              <w:rPr>
                <w:rFonts w:ascii="Arial" w:hAnsi="Arial"/>
                <w:b/>
                <w:color w:val="DC2626"/>
                <w:sz w:val="18"/>
              </w:rPr>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r/>
            <w:r>
              <w:rPr>
                <w:rFonts w:ascii="Arial" w:hAnsi="Arial"/>
                <w:b w:val="0"/>
                <w:color w:val="475569"/>
                <w:sz w:val="18"/>
              </w:rPr>
              <w:t>Sudah disesuaikan.</w:t>
            </w:r>
          </w:p>
        </w:tc>
      </w:tr>
      <w:tr>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pPr>
              <w:jc w:val="center"/>
            </w:pPr>
            <w:r/>
            <w:r>
              <w:rPr>
                <w:rFonts w:ascii="Arial" w:hAnsi="Arial"/>
                <w:b/>
                <w:color w:val="475569"/>
                <w:sz w:val="18"/>
              </w:rPr>
              <w:t>7.5</w:t>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r/>
            <w:r>
              <w:rPr>
                <w:rFonts w:ascii="Arial" w:hAnsi="Arial"/>
                <w:b w:val="0"/>
                <w:color w:val="0F172A"/>
                <w:sz w:val="18"/>
              </w:rPr>
              <w:t>Paparan progress sub maklum balas 1.1, 1.2, 1.3</w:t>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pPr>
              <w:jc w:val="center"/>
            </w:pPr>
            <w:r/>
            <w:r>
              <w:rPr>
                <w:rFonts w:ascii="Arial" w:hAnsi="Arial"/>
                <w:b/>
                <w:color w:val="16A34A"/>
                <w:sz w:val="18"/>
              </w:rPr>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shd w:fill="FEF2F2"/>
          </w:tcPr>
          <w:p>
            <w:pPr>
              <w:jc w:val="center"/>
            </w:pPr>
            <w:r/>
            <w:r>
              <w:rPr>
                <w:rFonts w:ascii="Arial" w:hAnsi="Arial"/>
                <w:b/>
                <w:color w:val="DC2626"/>
                <w:sz w:val="18"/>
              </w:rPr>
              <w:t>Ya</w:t>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r/>
            <w:r>
              <w:rPr>
                <w:rFonts w:ascii="Arial" w:hAnsi="Arial"/>
                <w:b w:val="0"/>
                <w:color w:val="475569"/>
                <w:sz w:val="18"/>
              </w:rPr>
              <w:t>Belum ada kerana sub-item maklum balas belum dibangunkan.</w:t>
            </w:r>
          </w:p>
        </w:tc>
      </w:tr>
    </w:tbl>
    <w:p/>
    <w:p>
      <w:pPr>
        <w:pStyle w:val="Heading2"/>
      </w:pPr>
      <w:r>
        <w:rPr>
          <w:rFonts w:ascii="Arial" w:hAnsi="Arial"/>
          <w:color w:val="0066FF"/>
        </w:rPr>
        <w:t>8. Catatan Audit dan Kelulusan Audit</w:t>
      </w:r>
    </w:p>
    <w:tbl>
      <w:tblPr>
        <w:tblW w:type="auto" w:w="0"/>
        <w:jc w:val="left"/>
        <w:tblLook w:firstColumn="1" w:firstRow="1" w:lastColumn="0" w:lastRow="0" w:noHBand="0" w:noVBand="1" w:val="04A0"/>
      </w:tblPr>
      <w:tblGrid>
        <w:gridCol w:w="2016"/>
        <w:gridCol w:w="2016"/>
        <w:gridCol w:w="2016"/>
        <w:gridCol w:w="2016"/>
        <w:gridCol w:w="2016"/>
      </w:tblGrid>
      <w:tr>
        <w:tc>
          <w:tcPr>
            <w:tcW w:type="dxa" w:w="504"/>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shd w:fill="EFF6FF"/>
          </w:tcPr>
          <w:p>
            <w:pPr>
              <w:jc w:val="center"/>
            </w:pPr>
            <w:r/>
            <w:r>
              <w:rPr>
                <w:rFonts w:ascii="Arial" w:hAnsi="Arial"/>
                <w:b/>
                <w:color w:val="0066FF"/>
                <w:sz w:val="18"/>
              </w:rPr>
              <w:t>Bil</w:t>
            </w:r>
          </w:p>
        </w:tc>
        <w:tc>
          <w:tcPr>
            <w:tcW w:type="dxa" w:w="4320"/>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shd w:fill="EFF6FF"/>
          </w:tcPr>
          <w:p>
            <w:r/>
            <w:r>
              <w:rPr>
                <w:rFonts w:ascii="Arial" w:hAnsi="Arial"/>
                <w:b/>
                <w:color w:val="0066FF"/>
                <w:sz w:val="18"/>
              </w:rPr>
              <w:t>Item / Fungsi</w:t>
            </w:r>
          </w:p>
        </w:tc>
        <w:tc>
          <w:tcPr>
            <w:tcW w:type="dxa" w:w="1008"/>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shd w:fill="EFF6FF"/>
          </w:tcPr>
          <w:p>
            <w:pPr>
              <w:jc w:val="center"/>
            </w:pPr>
            <w:r/>
            <w:r>
              <w:rPr>
                <w:rFonts w:ascii="Arial" w:hAnsi="Arial"/>
                <w:b/>
                <w:color w:val="0066FF"/>
                <w:sz w:val="18"/>
              </w:rPr>
              <w:t>Ada</w:t>
            </w:r>
          </w:p>
        </w:tc>
        <w:tc>
          <w:tcPr>
            <w:tcW w:type="dxa" w:w="129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shd w:fill="EFF6FF"/>
          </w:tcPr>
          <w:p>
            <w:pPr>
              <w:jc w:val="center"/>
            </w:pPr>
            <w:r/>
            <w:r>
              <w:rPr>
                <w:rFonts w:ascii="Arial" w:hAnsi="Arial"/>
                <w:b/>
                <w:color w:val="0066FF"/>
                <w:sz w:val="18"/>
              </w:rPr>
              <w:t>Belum Ada</w:t>
            </w:r>
          </w:p>
        </w:tc>
        <w:tc>
          <w:tcPr>
            <w:tcW w:type="dxa" w:w="4320"/>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shd w:fill="EFF6FF"/>
          </w:tcPr>
          <w:p>
            <w:r/>
            <w:r>
              <w:rPr>
                <w:rFonts w:ascii="Arial" w:hAnsi="Arial"/>
                <w:b/>
                <w:color w:val="0066FF"/>
                <w:sz w:val="18"/>
              </w:rPr>
              <w:t>Catatan</w:t>
            </w:r>
          </w:p>
        </w:tc>
      </w:tr>
      <w:tr>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pPr>
              <w:jc w:val="center"/>
            </w:pPr>
            <w:r/>
            <w:r>
              <w:rPr>
                <w:rFonts w:ascii="Arial" w:hAnsi="Arial"/>
                <w:b/>
                <w:color w:val="475569"/>
                <w:sz w:val="18"/>
              </w:rPr>
              <w:t>8.1</w:t>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r/>
            <w:r>
              <w:rPr>
                <w:rFonts w:ascii="Arial" w:hAnsi="Arial"/>
                <w:b w:val="0"/>
                <w:color w:val="0F172A"/>
                <w:sz w:val="18"/>
              </w:rPr>
              <w:t>Admin Audit boleh memberi catatan audit</w:t>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shd w:fill="ECFDF5"/>
          </w:tcPr>
          <w:p>
            <w:pPr>
              <w:jc w:val="center"/>
            </w:pPr>
            <w:r/>
            <w:r>
              <w:rPr>
                <w:rFonts w:ascii="Arial" w:hAnsi="Arial"/>
                <w:b/>
                <w:color w:val="16A34A"/>
                <w:sz w:val="18"/>
              </w:rPr>
              <w:t>Ya</w:t>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pPr>
              <w:jc w:val="center"/>
            </w:pPr>
            <w:r/>
            <w:r>
              <w:rPr>
                <w:rFonts w:ascii="Arial" w:hAnsi="Arial"/>
                <w:b/>
                <w:color w:val="DC2626"/>
                <w:sz w:val="18"/>
              </w:rPr>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r/>
            <w:r>
              <w:rPr>
                <w:rFonts w:ascii="Arial" w:hAnsi="Arial"/>
                <w:b w:val="0"/>
                <w:color w:val="475569"/>
                <w:sz w:val="18"/>
              </w:rPr>
              <w:t>Wujud melalui proses_catatan_audit.php.</w:t>
            </w:r>
          </w:p>
        </w:tc>
      </w:tr>
      <w:tr>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pPr>
              <w:jc w:val="center"/>
            </w:pPr>
            <w:r/>
            <w:r>
              <w:rPr>
                <w:rFonts w:ascii="Arial" w:hAnsi="Arial"/>
                <w:b/>
                <w:color w:val="475569"/>
                <w:sz w:val="18"/>
              </w:rPr>
              <w:t>8.2</w:t>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r/>
            <w:r>
              <w:rPr>
                <w:rFonts w:ascii="Arial" w:hAnsi="Arial"/>
                <w:b w:val="0"/>
                <w:color w:val="0F172A"/>
                <w:sz w:val="18"/>
              </w:rPr>
              <w:t>Notifikasi catatan audit kepada bahagian berkaitan</w:t>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shd w:fill="ECFDF5"/>
          </w:tcPr>
          <w:p>
            <w:pPr>
              <w:jc w:val="center"/>
            </w:pPr>
            <w:r/>
            <w:r>
              <w:rPr>
                <w:rFonts w:ascii="Arial" w:hAnsi="Arial"/>
                <w:b/>
                <w:color w:val="16A34A"/>
                <w:sz w:val="18"/>
              </w:rPr>
              <w:t>Ya</w:t>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pPr>
              <w:jc w:val="center"/>
            </w:pPr>
            <w:r/>
            <w:r>
              <w:rPr>
                <w:rFonts w:ascii="Arial" w:hAnsi="Arial"/>
                <w:b/>
                <w:color w:val="DC2626"/>
                <w:sz w:val="18"/>
              </w:rPr>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r/>
            <w:r>
              <w:rPr>
                <w:rFonts w:ascii="Arial" w:hAnsi="Arial"/>
                <w:b w:val="0"/>
                <w:color w:val="475569"/>
                <w:sz w:val="18"/>
              </w:rPr>
              <w:t>Wujud mengikut permintaan semasa.</w:t>
            </w:r>
          </w:p>
        </w:tc>
      </w:tr>
      <w:tr>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pPr>
              <w:jc w:val="center"/>
            </w:pPr>
            <w:r/>
            <w:r>
              <w:rPr>
                <w:rFonts w:ascii="Arial" w:hAnsi="Arial"/>
                <w:b/>
                <w:color w:val="475569"/>
                <w:sz w:val="18"/>
              </w:rPr>
              <w:t>8.3</w:t>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r/>
            <w:r>
              <w:rPr>
                <w:rFonts w:ascii="Arial" w:hAnsi="Arial"/>
                <w:b w:val="0"/>
                <w:color w:val="0F172A"/>
                <w:sz w:val="18"/>
              </w:rPr>
              <w:t>Kelulusan audit mengikut bahagian</w:t>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shd w:fill="ECFDF5"/>
          </w:tcPr>
          <w:p>
            <w:pPr>
              <w:jc w:val="center"/>
            </w:pPr>
            <w:r/>
            <w:r>
              <w:rPr>
                <w:rFonts w:ascii="Arial" w:hAnsi="Arial"/>
                <w:b/>
                <w:color w:val="16A34A"/>
                <w:sz w:val="18"/>
              </w:rPr>
              <w:t>Ya</w:t>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pPr>
              <w:jc w:val="center"/>
            </w:pPr>
            <w:r/>
            <w:r>
              <w:rPr>
                <w:rFonts w:ascii="Arial" w:hAnsi="Arial"/>
                <w:b/>
                <w:color w:val="DC2626"/>
                <w:sz w:val="18"/>
              </w:rPr>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r/>
            <w:r>
              <w:rPr>
                <w:rFonts w:ascii="Arial" w:hAnsi="Arial"/>
                <w:b w:val="0"/>
                <w:color w:val="475569"/>
                <w:sz w:val="18"/>
              </w:rPr>
              <w:t>Wujud pada dashboard dan proses_kelulusan_audit.php.</w:t>
            </w:r>
          </w:p>
        </w:tc>
      </w:tr>
      <w:tr>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pPr>
              <w:jc w:val="center"/>
            </w:pPr>
            <w:r/>
            <w:r>
              <w:rPr>
                <w:rFonts w:ascii="Arial" w:hAnsi="Arial"/>
                <w:b/>
                <w:color w:val="475569"/>
                <w:sz w:val="18"/>
              </w:rPr>
              <w:t>8.4</w:t>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r/>
            <w:r>
              <w:rPr>
                <w:rFonts w:ascii="Arial" w:hAnsi="Arial"/>
                <w:b w:val="0"/>
                <w:color w:val="0F172A"/>
                <w:sz w:val="18"/>
              </w:rPr>
              <w:t>Status Selesai Audit</w:t>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shd w:fill="ECFDF5"/>
          </w:tcPr>
          <w:p>
            <w:pPr>
              <w:jc w:val="center"/>
            </w:pPr>
            <w:r/>
            <w:r>
              <w:rPr>
                <w:rFonts w:ascii="Arial" w:hAnsi="Arial"/>
                <w:b/>
                <w:color w:val="16A34A"/>
                <w:sz w:val="18"/>
              </w:rPr>
              <w:t>Ya</w:t>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pPr>
              <w:jc w:val="center"/>
            </w:pPr>
            <w:r/>
            <w:r>
              <w:rPr>
                <w:rFonts w:ascii="Arial" w:hAnsi="Arial"/>
                <w:b/>
                <w:color w:val="DC2626"/>
                <w:sz w:val="18"/>
              </w:rPr>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r/>
            <w:r>
              <w:rPr>
                <w:rFonts w:ascii="Arial" w:hAnsi="Arial"/>
                <w:b w:val="0"/>
                <w:color w:val="475569"/>
                <w:sz w:val="18"/>
              </w:rPr>
              <w:t>Istilah Lulus DiAudit telah diubah kepada Selesai Audit.</w:t>
            </w:r>
          </w:p>
        </w:tc>
      </w:tr>
    </w:tbl>
    <w:p/>
    <w:p>
      <w:pPr>
        <w:pStyle w:val="Heading2"/>
      </w:pPr>
      <w:r>
        <w:rPr>
          <w:rFonts w:ascii="Arial" w:hAnsi="Arial"/>
          <w:color w:val="0066FF"/>
        </w:rPr>
        <w:t>9. Notifikasi</w:t>
      </w:r>
    </w:p>
    <w:tbl>
      <w:tblPr>
        <w:tblW w:type="auto" w:w="0"/>
        <w:jc w:val="left"/>
        <w:tblLook w:firstColumn="1" w:firstRow="1" w:lastColumn="0" w:lastRow="0" w:noHBand="0" w:noVBand="1" w:val="04A0"/>
      </w:tblPr>
      <w:tblGrid>
        <w:gridCol w:w="2016"/>
        <w:gridCol w:w="2016"/>
        <w:gridCol w:w="2016"/>
        <w:gridCol w:w="2016"/>
        <w:gridCol w:w="2016"/>
      </w:tblGrid>
      <w:tr>
        <w:tc>
          <w:tcPr>
            <w:tcW w:type="dxa" w:w="504"/>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shd w:fill="EFF6FF"/>
          </w:tcPr>
          <w:p>
            <w:pPr>
              <w:jc w:val="center"/>
            </w:pPr>
            <w:r/>
            <w:r>
              <w:rPr>
                <w:rFonts w:ascii="Arial" w:hAnsi="Arial"/>
                <w:b/>
                <w:color w:val="0066FF"/>
                <w:sz w:val="18"/>
              </w:rPr>
              <w:t>Bil</w:t>
            </w:r>
          </w:p>
        </w:tc>
        <w:tc>
          <w:tcPr>
            <w:tcW w:type="dxa" w:w="4320"/>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shd w:fill="EFF6FF"/>
          </w:tcPr>
          <w:p>
            <w:r/>
            <w:r>
              <w:rPr>
                <w:rFonts w:ascii="Arial" w:hAnsi="Arial"/>
                <w:b/>
                <w:color w:val="0066FF"/>
                <w:sz w:val="18"/>
              </w:rPr>
              <w:t>Item / Fungsi</w:t>
            </w:r>
          </w:p>
        </w:tc>
        <w:tc>
          <w:tcPr>
            <w:tcW w:type="dxa" w:w="1008"/>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shd w:fill="EFF6FF"/>
          </w:tcPr>
          <w:p>
            <w:pPr>
              <w:jc w:val="center"/>
            </w:pPr>
            <w:r/>
            <w:r>
              <w:rPr>
                <w:rFonts w:ascii="Arial" w:hAnsi="Arial"/>
                <w:b/>
                <w:color w:val="0066FF"/>
                <w:sz w:val="18"/>
              </w:rPr>
              <w:t>Ada</w:t>
            </w:r>
          </w:p>
        </w:tc>
        <w:tc>
          <w:tcPr>
            <w:tcW w:type="dxa" w:w="129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shd w:fill="EFF6FF"/>
          </w:tcPr>
          <w:p>
            <w:pPr>
              <w:jc w:val="center"/>
            </w:pPr>
            <w:r/>
            <w:r>
              <w:rPr>
                <w:rFonts w:ascii="Arial" w:hAnsi="Arial"/>
                <w:b/>
                <w:color w:val="0066FF"/>
                <w:sz w:val="18"/>
              </w:rPr>
              <w:t>Belum Ada</w:t>
            </w:r>
          </w:p>
        </w:tc>
        <w:tc>
          <w:tcPr>
            <w:tcW w:type="dxa" w:w="4320"/>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shd w:fill="EFF6FF"/>
          </w:tcPr>
          <w:p>
            <w:r/>
            <w:r>
              <w:rPr>
                <w:rFonts w:ascii="Arial" w:hAnsi="Arial"/>
                <w:b/>
                <w:color w:val="0066FF"/>
                <w:sz w:val="18"/>
              </w:rPr>
              <w:t>Catatan</w:t>
            </w:r>
          </w:p>
        </w:tc>
      </w:tr>
      <w:tr>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pPr>
              <w:jc w:val="center"/>
            </w:pPr>
            <w:r/>
            <w:r>
              <w:rPr>
                <w:rFonts w:ascii="Arial" w:hAnsi="Arial"/>
                <w:b/>
                <w:color w:val="475569"/>
                <w:sz w:val="18"/>
              </w:rPr>
              <w:t>9.1</w:t>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r/>
            <w:r>
              <w:rPr>
                <w:rFonts w:ascii="Arial" w:hAnsi="Arial"/>
                <w:b w:val="0"/>
                <w:color w:val="0F172A"/>
                <w:sz w:val="18"/>
              </w:rPr>
              <w:t>Ikon notifikasi di header</w:t>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shd w:fill="ECFDF5"/>
          </w:tcPr>
          <w:p>
            <w:pPr>
              <w:jc w:val="center"/>
            </w:pPr>
            <w:r/>
            <w:r>
              <w:rPr>
                <w:rFonts w:ascii="Arial" w:hAnsi="Arial"/>
                <w:b/>
                <w:color w:val="16A34A"/>
                <w:sz w:val="18"/>
              </w:rPr>
              <w:t>Ya</w:t>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pPr>
              <w:jc w:val="center"/>
            </w:pPr>
            <w:r/>
            <w:r>
              <w:rPr>
                <w:rFonts w:ascii="Arial" w:hAnsi="Arial"/>
                <w:b/>
                <w:color w:val="DC2626"/>
                <w:sz w:val="18"/>
              </w:rPr>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r/>
            <w:r>
              <w:rPr>
                <w:rFonts w:ascii="Arial" w:hAnsi="Arial"/>
                <w:b w:val="0"/>
                <w:color w:val="475569"/>
                <w:sz w:val="18"/>
              </w:rPr>
              <w:t>Wujud dalam layout header.</w:t>
            </w:r>
          </w:p>
        </w:tc>
      </w:tr>
      <w:tr>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pPr>
              <w:jc w:val="center"/>
            </w:pPr>
            <w:r/>
            <w:r>
              <w:rPr>
                <w:rFonts w:ascii="Arial" w:hAnsi="Arial"/>
                <w:b/>
                <w:color w:val="475569"/>
                <w:sz w:val="18"/>
              </w:rPr>
              <w:t>9.2</w:t>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r/>
            <w:r>
              <w:rPr>
                <w:rFonts w:ascii="Arial" w:hAnsi="Arial"/>
                <w:b w:val="0"/>
                <w:color w:val="0F172A"/>
                <w:sz w:val="18"/>
              </w:rPr>
              <w:t>Halaman notifikasi</w:t>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shd w:fill="ECFDF5"/>
          </w:tcPr>
          <w:p>
            <w:pPr>
              <w:jc w:val="center"/>
            </w:pPr>
            <w:r/>
            <w:r>
              <w:rPr>
                <w:rFonts w:ascii="Arial" w:hAnsi="Arial"/>
                <w:b/>
                <w:color w:val="16A34A"/>
                <w:sz w:val="18"/>
              </w:rPr>
              <w:t>Ya</w:t>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pPr>
              <w:jc w:val="center"/>
            </w:pPr>
            <w:r/>
            <w:r>
              <w:rPr>
                <w:rFonts w:ascii="Arial" w:hAnsi="Arial"/>
                <w:b/>
                <w:color w:val="DC2626"/>
                <w:sz w:val="18"/>
              </w:rPr>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r/>
            <w:r>
              <w:rPr>
                <w:rFonts w:ascii="Arial" w:hAnsi="Arial"/>
                <w:b w:val="0"/>
                <w:color w:val="475569"/>
                <w:sz w:val="18"/>
              </w:rPr>
              <w:t>Wujud pada notifications.php.</w:t>
            </w:r>
          </w:p>
        </w:tc>
      </w:tr>
      <w:tr>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pPr>
              <w:jc w:val="center"/>
            </w:pPr>
            <w:r/>
            <w:r>
              <w:rPr>
                <w:rFonts w:ascii="Arial" w:hAnsi="Arial"/>
                <w:b/>
                <w:color w:val="475569"/>
                <w:sz w:val="18"/>
              </w:rPr>
              <w:t>9.3</w:t>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r/>
            <w:r>
              <w:rPr>
                <w:rFonts w:ascii="Arial" w:hAnsi="Arial"/>
                <w:b w:val="0"/>
                <w:color w:val="0F172A"/>
                <w:sz w:val="18"/>
              </w:rPr>
              <w:t>Tandakan notifikasi sebagai dibaca</w:t>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shd w:fill="ECFDF5"/>
          </w:tcPr>
          <w:p>
            <w:pPr>
              <w:jc w:val="center"/>
            </w:pPr>
            <w:r/>
            <w:r>
              <w:rPr>
                <w:rFonts w:ascii="Arial" w:hAnsi="Arial"/>
                <w:b/>
                <w:color w:val="16A34A"/>
                <w:sz w:val="18"/>
              </w:rPr>
              <w:t>Ya</w:t>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pPr>
              <w:jc w:val="center"/>
            </w:pPr>
            <w:r/>
            <w:r>
              <w:rPr>
                <w:rFonts w:ascii="Arial" w:hAnsi="Arial"/>
                <w:b/>
                <w:color w:val="DC2626"/>
                <w:sz w:val="18"/>
              </w:rPr>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r/>
            <w:r>
              <w:rPr>
                <w:rFonts w:ascii="Arial" w:hAnsi="Arial"/>
                <w:b w:val="0"/>
                <w:color w:val="475569"/>
                <w:sz w:val="18"/>
              </w:rPr>
              <w:t>Wujud pada mark_notification_read.php/notifications_action.php.</w:t>
            </w:r>
          </w:p>
        </w:tc>
      </w:tr>
      <w:tr>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pPr>
              <w:jc w:val="center"/>
            </w:pPr>
            <w:r/>
            <w:r>
              <w:rPr>
                <w:rFonts w:ascii="Arial" w:hAnsi="Arial"/>
                <w:b/>
                <w:color w:val="475569"/>
                <w:sz w:val="18"/>
              </w:rPr>
              <w:t>9.4</w:t>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r/>
            <w:r>
              <w:rPr>
                <w:rFonts w:ascii="Arial" w:hAnsi="Arial"/>
                <w:b w:val="0"/>
                <w:color w:val="0F172A"/>
                <w:sz w:val="18"/>
              </w:rPr>
              <w:t>Notifikasi tugasan audit</w:t>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shd w:fill="ECFDF5"/>
          </w:tcPr>
          <w:p>
            <w:pPr>
              <w:jc w:val="center"/>
            </w:pPr>
            <w:r/>
            <w:r>
              <w:rPr>
                <w:rFonts w:ascii="Arial" w:hAnsi="Arial"/>
                <w:b/>
                <w:color w:val="16A34A"/>
                <w:sz w:val="18"/>
              </w:rPr>
              <w:t>Ya</w:t>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pPr>
              <w:jc w:val="center"/>
            </w:pPr>
            <w:r/>
            <w:r>
              <w:rPr>
                <w:rFonts w:ascii="Arial" w:hAnsi="Arial"/>
                <w:b/>
                <w:color w:val="DC2626"/>
                <w:sz w:val="18"/>
              </w:rPr>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r/>
            <w:r>
              <w:rPr>
                <w:rFonts w:ascii="Arial" w:hAnsi="Arial"/>
                <w:b w:val="0"/>
                <w:color w:val="475569"/>
                <w:sz w:val="18"/>
              </w:rPr>
              <w:t>Wujud untuk audit yang ditugaskan kepada bahagian.</w:t>
            </w:r>
          </w:p>
        </w:tc>
      </w:tr>
      <w:tr>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pPr>
              <w:jc w:val="center"/>
            </w:pPr>
            <w:r/>
            <w:r>
              <w:rPr>
                <w:rFonts w:ascii="Arial" w:hAnsi="Arial"/>
                <w:b/>
                <w:color w:val="475569"/>
                <w:sz w:val="18"/>
              </w:rPr>
              <w:t>9.5</w:t>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r/>
            <w:r>
              <w:rPr>
                <w:rFonts w:ascii="Arial" w:hAnsi="Arial"/>
                <w:b w:val="0"/>
                <w:color w:val="0F172A"/>
                <w:sz w:val="18"/>
              </w:rPr>
              <w:t>Notifikasi email selain forgot password</w:t>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pPr>
              <w:jc w:val="center"/>
            </w:pPr>
            <w:r/>
            <w:r>
              <w:rPr>
                <w:rFonts w:ascii="Arial" w:hAnsi="Arial"/>
                <w:b/>
                <w:color w:val="16A34A"/>
                <w:sz w:val="18"/>
              </w:rPr>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shd w:fill="FEF2F2"/>
          </w:tcPr>
          <w:p>
            <w:pPr>
              <w:jc w:val="center"/>
            </w:pPr>
            <w:r/>
            <w:r>
              <w:rPr>
                <w:rFonts w:ascii="Arial" w:hAnsi="Arial"/>
                <w:b/>
                <w:color w:val="DC2626"/>
                <w:sz w:val="18"/>
              </w:rPr>
              <w:t>Ya</w:t>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r/>
            <w:r>
              <w:rPr>
                <w:rFonts w:ascii="Arial" w:hAnsi="Arial"/>
                <w:b w:val="0"/>
                <w:color w:val="475569"/>
                <w:sz w:val="18"/>
              </w:rPr>
              <w:t>Belum jelas sebagai fungsi umum. Boleh jadi cadangan masa hadapan.</w:t>
            </w:r>
          </w:p>
        </w:tc>
      </w:tr>
    </w:tbl>
    <w:p/>
    <w:p>
      <w:pPr>
        <w:pStyle w:val="Heading2"/>
      </w:pPr>
      <w:r>
        <w:rPr>
          <w:rFonts w:ascii="Arial" w:hAnsi="Arial"/>
          <w:color w:val="0066FF"/>
        </w:rPr>
        <w:t>10. Pengguna dan Pendaftaran</w:t>
      </w:r>
    </w:p>
    <w:tbl>
      <w:tblPr>
        <w:tblW w:type="auto" w:w="0"/>
        <w:jc w:val="left"/>
        <w:tblLook w:firstColumn="1" w:firstRow="1" w:lastColumn="0" w:lastRow="0" w:noHBand="0" w:noVBand="1" w:val="04A0"/>
      </w:tblPr>
      <w:tblGrid>
        <w:gridCol w:w="2016"/>
        <w:gridCol w:w="2016"/>
        <w:gridCol w:w="2016"/>
        <w:gridCol w:w="2016"/>
        <w:gridCol w:w="2016"/>
      </w:tblGrid>
      <w:tr>
        <w:tc>
          <w:tcPr>
            <w:tcW w:type="dxa" w:w="504"/>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shd w:fill="EFF6FF"/>
          </w:tcPr>
          <w:p>
            <w:pPr>
              <w:jc w:val="center"/>
            </w:pPr>
            <w:r/>
            <w:r>
              <w:rPr>
                <w:rFonts w:ascii="Arial" w:hAnsi="Arial"/>
                <w:b/>
                <w:color w:val="0066FF"/>
                <w:sz w:val="18"/>
              </w:rPr>
              <w:t>Bil</w:t>
            </w:r>
          </w:p>
        </w:tc>
        <w:tc>
          <w:tcPr>
            <w:tcW w:type="dxa" w:w="4320"/>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shd w:fill="EFF6FF"/>
          </w:tcPr>
          <w:p>
            <w:r/>
            <w:r>
              <w:rPr>
                <w:rFonts w:ascii="Arial" w:hAnsi="Arial"/>
                <w:b/>
                <w:color w:val="0066FF"/>
                <w:sz w:val="18"/>
              </w:rPr>
              <w:t>Item / Fungsi</w:t>
            </w:r>
          </w:p>
        </w:tc>
        <w:tc>
          <w:tcPr>
            <w:tcW w:type="dxa" w:w="1008"/>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shd w:fill="EFF6FF"/>
          </w:tcPr>
          <w:p>
            <w:pPr>
              <w:jc w:val="center"/>
            </w:pPr>
            <w:r/>
            <w:r>
              <w:rPr>
                <w:rFonts w:ascii="Arial" w:hAnsi="Arial"/>
                <w:b/>
                <w:color w:val="0066FF"/>
                <w:sz w:val="18"/>
              </w:rPr>
              <w:t>Ada</w:t>
            </w:r>
          </w:p>
        </w:tc>
        <w:tc>
          <w:tcPr>
            <w:tcW w:type="dxa" w:w="129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shd w:fill="EFF6FF"/>
          </w:tcPr>
          <w:p>
            <w:pPr>
              <w:jc w:val="center"/>
            </w:pPr>
            <w:r/>
            <w:r>
              <w:rPr>
                <w:rFonts w:ascii="Arial" w:hAnsi="Arial"/>
                <w:b/>
                <w:color w:val="0066FF"/>
                <w:sz w:val="18"/>
              </w:rPr>
              <w:t>Belum Ada</w:t>
            </w:r>
          </w:p>
        </w:tc>
        <w:tc>
          <w:tcPr>
            <w:tcW w:type="dxa" w:w="4320"/>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shd w:fill="EFF6FF"/>
          </w:tcPr>
          <w:p>
            <w:r/>
            <w:r>
              <w:rPr>
                <w:rFonts w:ascii="Arial" w:hAnsi="Arial"/>
                <w:b/>
                <w:color w:val="0066FF"/>
                <w:sz w:val="18"/>
              </w:rPr>
              <w:t>Catatan</w:t>
            </w:r>
          </w:p>
        </w:tc>
      </w:tr>
      <w:tr>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pPr>
              <w:jc w:val="center"/>
            </w:pPr>
            <w:r/>
            <w:r>
              <w:rPr>
                <w:rFonts w:ascii="Arial" w:hAnsi="Arial"/>
                <w:b/>
                <w:color w:val="475569"/>
                <w:sz w:val="18"/>
              </w:rPr>
              <w:t>10.1</w:t>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r/>
            <w:r>
              <w:rPr>
                <w:rFonts w:ascii="Arial" w:hAnsi="Arial"/>
                <w:b w:val="0"/>
                <w:color w:val="0F172A"/>
                <w:sz w:val="18"/>
              </w:rPr>
              <w:t>Daftar pengguna</w:t>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shd w:fill="ECFDF5"/>
          </w:tcPr>
          <w:p>
            <w:pPr>
              <w:jc w:val="center"/>
            </w:pPr>
            <w:r/>
            <w:r>
              <w:rPr>
                <w:rFonts w:ascii="Arial" w:hAnsi="Arial"/>
                <w:b/>
                <w:color w:val="16A34A"/>
                <w:sz w:val="18"/>
              </w:rPr>
              <w:t>Ya</w:t>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pPr>
              <w:jc w:val="center"/>
            </w:pPr>
            <w:r/>
            <w:r>
              <w:rPr>
                <w:rFonts w:ascii="Arial" w:hAnsi="Arial"/>
                <w:b/>
                <w:color w:val="DC2626"/>
                <w:sz w:val="18"/>
              </w:rPr>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r/>
            <w:r>
              <w:rPr>
                <w:rFonts w:ascii="Arial" w:hAnsi="Arial"/>
                <w:b w:val="0"/>
                <w:color w:val="475569"/>
                <w:sz w:val="18"/>
              </w:rPr>
              <w:t>Wujud pada daftar_pengguna.php.</w:t>
            </w:r>
          </w:p>
        </w:tc>
      </w:tr>
      <w:tr>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pPr>
              <w:jc w:val="center"/>
            </w:pPr>
            <w:r/>
            <w:r>
              <w:rPr>
                <w:rFonts w:ascii="Arial" w:hAnsi="Arial"/>
                <w:b/>
                <w:color w:val="475569"/>
                <w:sz w:val="18"/>
              </w:rPr>
              <w:t>10.2</w:t>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r/>
            <w:r>
              <w:rPr>
                <w:rFonts w:ascii="Arial" w:hAnsi="Arial"/>
                <w:b w:val="0"/>
                <w:color w:val="0F172A"/>
                <w:sz w:val="18"/>
              </w:rPr>
              <w:t>Pengurusan pendaftaran</w:t>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shd w:fill="ECFDF5"/>
          </w:tcPr>
          <w:p>
            <w:pPr>
              <w:jc w:val="center"/>
            </w:pPr>
            <w:r/>
            <w:r>
              <w:rPr>
                <w:rFonts w:ascii="Arial" w:hAnsi="Arial"/>
                <w:b/>
                <w:color w:val="16A34A"/>
                <w:sz w:val="18"/>
              </w:rPr>
              <w:t>Ya</w:t>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pPr>
              <w:jc w:val="center"/>
            </w:pPr>
            <w:r/>
            <w:r>
              <w:rPr>
                <w:rFonts w:ascii="Arial" w:hAnsi="Arial"/>
                <w:b/>
                <w:color w:val="DC2626"/>
                <w:sz w:val="18"/>
              </w:rPr>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r/>
            <w:r>
              <w:rPr>
                <w:rFonts w:ascii="Arial" w:hAnsi="Arial"/>
                <w:b w:val="0"/>
                <w:color w:val="475569"/>
                <w:sz w:val="18"/>
              </w:rPr>
              <w:t>Wujud pada pengurusan_pendaftaran.php.</w:t>
            </w:r>
          </w:p>
        </w:tc>
      </w:tr>
      <w:tr>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pPr>
              <w:jc w:val="center"/>
            </w:pPr>
            <w:r/>
            <w:r>
              <w:rPr>
                <w:rFonts w:ascii="Arial" w:hAnsi="Arial"/>
                <w:b/>
                <w:color w:val="475569"/>
                <w:sz w:val="18"/>
              </w:rPr>
              <w:t>10.3</w:t>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r/>
            <w:r>
              <w:rPr>
                <w:rFonts w:ascii="Arial" w:hAnsi="Arial"/>
                <w:b w:val="0"/>
                <w:color w:val="0F172A"/>
                <w:sz w:val="18"/>
              </w:rPr>
              <w:t>Senarai pengguna</w:t>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shd w:fill="ECFDF5"/>
          </w:tcPr>
          <w:p>
            <w:pPr>
              <w:jc w:val="center"/>
            </w:pPr>
            <w:r/>
            <w:r>
              <w:rPr>
                <w:rFonts w:ascii="Arial" w:hAnsi="Arial"/>
                <w:b/>
                <w:color w:val="16A34A"/>
                <w:sz w:val="18"/>
              </w:rPr>
              <w:t>Ya</w:t>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pPr>
              <w:jc w:val="center"/>
            </w:pPr>
            <w:r/>
            <w:r>
              <w:rPr>
                <w:rFonts w:ascii="Arial" w:hAnsi="Arial"/>
                <w:b/>
                <w:color w:val="DC2626"/>
                <w:sz w:val="18"/>
              </w:rPr>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r/>
            <w:r>
              <w:rPr>
                <w:rFonts w:ascii="Arial" w:hAnsi="Arial"/>
                <w:b w:val="0"/>
                <w:color w:val="475569"/>
                <w:sz w:val="18"/>
              </w:rPr>
              <w:t>Wujud pada senarai_pengguna.php.</w:t>
            </w:r>
          </w:p>
        </w:tc>
      </w:tr>
      <w:tr>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pPr>
              <w:jc w:val="center"/>
            </w:pPr>
            <w:r/>
            <w:r>
              <w:rPr>
                <w:rFonts w:ascii="Arial" w:hAnsi="Arial"/>
                <w:b/>
                <w:color w:val="475569"/>
                <w:sz w:val="18"/>
              </w:rPr>
              <w:t>10.4</w:t>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r/>
            <w:r>
              <w:rPr>
                <w:rFonts w:ascii="Arial" w:hAnsi="Arial"/>
                <w:b w:val="0"/>
                <w:color w:val="0F172A"/>
                <w:sz w:val="18"/>
              </w:rPr>
              <w:t>Edit pengguna</w:t>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shd w:fill="ECFDF5"/>
          </w:tcPr>
          <w:p>
            <w:pPr>
              <w:jc w:val="center"/>
            </w:pPr>
            <w:r/>
            <w:r>
              <w:rPr>
                <w:rFonts w:ascii="Arial" w:hAnsi="Arial"/>
                <w:b/>
                <w:color w:val="16A34A"/>
                <w:sz w:val="18"/>
              </w:rPr>
              <w:t>Ya</w:t>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pPr>
              <w:jc w:val="center"/>
            </w:pPr>
            <w:r/>
            <w:r>
              <w:rPr>
                <w:rFonts w:ascii="Arial" w:hAnsi="Arial"/>
                <w:b/>
                <w:color w:val="DC2626"/>
                <w:sz w:val="18"/>
              </w:rPr>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r/>
            <w:r>
              <w:rPr>
                <w:rFonts w:ascii="Arial" w:hAnsi="Arial"/>
                <w:b w:val="0"/>
                <w:color w:val="475569"/>
                <w:sz w:val="18"/>
              </w:rPr>
              <w:t>Wujud pada edit_pengguna.php.</w:t>
            </w:r>
          </w:p>
        </w:tc>
      </w:tr>
      <w:tr>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pPr>
              <w:jc w:val="center"/>
            </w:pPr>
            <w:r/>
            <w:r>
              <w:rPr>
                <w:rFonts w:ascii="Arial" w:hAnsi="Arial"/>
                <w:b/>
                <w:color w:val="475569"/>
                <w:sz w:val="18"/>
              </w:rPr>
              <w:t>10.5</w:t>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r/>
            <w:r>
              <w:rPr>
                <w:rFonts w:ascii="Arial" w:hAnsi="Arial"/>
                <w:b w:val="0"/>
                <w:color w:val="0F172A"/>
                <w:sz w:val="18"/>
              </w:rPr>
              <w:t>Admin tidak boleh ubah role Pentadbir Sistem</w:t>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shd w:fill="ECFDF5"/>
          </w:tcPr>
          <w:p>
            <w:pPr>
              <w:jc w:val="center"/>
            </w:pPr>
            <w:r/>
            <w:r>
              <w:rPr>
                <w:rFonts w:ascii="Arial" w:hAnsi="Arial"/>
                <w:b/>
                <w:color w:val="16A34A"/>
                <w:sz w:val="18"/>
              </w:rPr>
              <w:t>Ya</w:t>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pPr>
              <w:jc w:val="center"/>
            </w:pPr>
            <w:r/>
            <w:r>
              <w:rPr>
                <w:rFonts w:ascii="Arial" w:hAnsi="Arial"/>
                <w:b/>
                <w:color w:val="DC2626"/>
                <w:sz w:val="18"/>
              </w:rPr>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r/>
            <w:r>
              <w:rPr>
                <w:rFonts w:ascii="Arial" w:hAnsi="Arial"/>
                <w:b w:val="0"/>
                <w:color w:val="475569"/>
                <w:sz w:val="18"/>
              </w:rPr>
              <w:t>Sudah dibuat sebagai kawalan role dilindungi.</w:t>
            </w:r>
          </w:p>
        </w:tc>
      </w:tr>
      <w:tr>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pPr>
              <w:jc w:val="center"/>
            </w:pPr>
            <w:r/>
            <w:r>
              <w:rPr>
                <w:rFonts w:ascii="Arial" w:hAnsi="Arial"/>
                <w:b/>
                <w:color w:val="475569"/>
                <w:sz w:val="18"/>
              </w:rPr>
              <w:t>10.6</w:t>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r/>
            <w:r>
              <w:rPr>
                <w:rFonts w:ascii="Arial" w:hAnsi="Arial"/>
                <w:b w:val="0"/>
                <w:color w:val="0F172A"/>
                <w:sz w:val="18"/>
              </w:rPr>
              <w:t>Label User Biasa diubah kepada Pengguna Biasa</w:t>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shd w:fill="ECFDF5"/>
          </w:tcPr>
          <w:p>
            <w:pPr>
              <w:jc w:val="center"/>
            </w:pPr>
            <w:r/>
            <w:r>
              <w:rPr>
                <w:rFonts w:ascii="Arial" w:hAnsi="Arial"/>
                <w:b/>
                <w:color w:val="16A34A"/>
                <w:sz w:val="18"/>
              </w:rPr>
              <w:t>Ya</w:t>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pPr>
              <w:jc w:val="center"/>
            </w:pPr>
            <w:r/>
            <w:r>
              <w:rPr>
                <w:rFonts w:ascii="Arial" w:hAnsi="Arial"/>
                <w:b/>
                <w:color w:val="DC2626"/>
                <w:sz w:val="18"/>
              </w:rPr>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r/>
            <w:r>
              <w:rPr>
                <w:rFonts w:ascii="Arial" w:hAnsi="Arial"/>
                <w:b w:val="0"/>
                <w:color w:val="475569"/>
                <w:sz w:val="18"/>
              </w:rPr>
              <w:t>Sudah disesuaikan.</w:t>
            </w:r>
          </w:p>
        </w:tc>
      </w:tr>
    </w:tbl>
    <w:p/>
    <w:p>
      <w:pPr>
        <w:pStyle w:val="Heading2"/>
      </w:pPr>
      <w:r>
        <w:rPr>
          <w:rFonts w:ascii="Arial" w:hAnsi="Arial"/>
          <w:color w:val="0066FF"/>
        </w:rPr>
        <w:t>11. Capaian Bahagian dan Capaian Pengguna</w:t>
      </w:r>
    </w:p>
    <w:tbl>
      <w:tblPr>
        <w:tblW w:type="auto" w:w="0"/>
        <w:jc w:val="left"/>
        <w:tblLook w:firstColumn="1" w:firstRow="1" w:lastColumn="0" w:lastRow="0" w:noHBand="0" w:noVBand="1" w:val="04A0"/>
      </w:tblPr>
      <w:tblGrid>
        <w:gridCol w:w="2016"/>
        <w:gridCol w:w="2016"/>
        <w:gridCol w:w="2016"/>
        <w:gridCol w:w="2016"/>
        <w:gridCol w:w="2016"/>
      </w:tblGrid>
      <w:tr>
        <w:tc>
          <w:tcPr>
            <w:tcW w:type="dxa" w:w="504"/>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shd w:fill="EFF6FF"/>
          </w:tcPr>
          <w:p>
            <w:pPr>
              <w:jc w:val="center"/>
            </w:pPr>
            <w:r/>
            <w:r>
              <w:rPr>
                <w:rFonts w:ascii="Arial" w:hAnsi="Arial"/>
                <w:b/>
                <w:color w:val="0066FF"/>
                <w:sz w:val="18"/>
              </w:rPr>
              <w:t>Bil</w:t>
            </w:r>
          </w:p>
        </w:tc>
        <w:tc>
          <w:tcPr>
            <w:tcW w:type="dxa" w:w="4320"/>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shd w:fill="EFF6FF"/>
          </w:tcPr>
          <w:p>
            <w:r/>
            <w:r>
              <w:rPr>
                <w:rFonts w:ascii="Arial" w:hAnsi="Arial"/>
                <w:b/>
                <w:color w:val="0066FF"/>
                <w:sz w:val="18"/>
              </w:rPr>
              <w:t>Item / Fungsi</w:t>
            </w:r>
          </w:p>
        </w:tc>
        <w:tc>
          <w:tcPr>
            <w:tcW w:type="dxa" w:w="1008"/>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shd w:fill="EFF6FF"/>
          </w:tcPr>
          <w:p>
            <w:pPr>
              <w:jc w:val="center"/>
            </w:pPr>
            <w:r/>
            <w:r>
              <w:rPr>
                <w:rFonts w:ascii="Arial" w:hAnsi="Arial"/>
                <w:b/>
                <w:color w:val="0066FF"/>
                <w:sz w:val="18"/>
              </w:rPr>
              <w:t>Ada</w:t>
            </w:r>
          </w:p>
        </w:tc>
        <w:tc>
          <w:tcPr>
            <w:tcW w:type="dxa" w:w="129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shd w:fill="EFF6FF"/>
          </w:tcPr>
          <w:p>
            <w:pPr>
              <w:jc w:val="center"/>
            </w:pPr>
            <w:r/>
            <w:r>
              <w:rPr>
                <w:rFonts w:ascii="Arial" w:hAnsi="Arial"/>
                <w:b/>
                <w:color w:val="0066FF"/>
                <w:sz w:val="18"/>
              </w:rPr>
              <w:t>Belum Ada</w:t>
            </w:r>
          </w:p>
        </w:tc>
        <w:tc>
          <w:tcPr>
            <w:tcW w:type="dxa" w:w="4320"/>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shd w:fill="EFF6FF"/>
          </w:tcPr>
          <w:p>
            <w:r/>
            <w:r>
              <w:rPr>
                <w:rFonts w:ascii="Arial" w:hAnsi="Arial"/>
                <w:b/>
                <w:color w:val="0066FF"/>
                <w:sz w:val="18"/>
              </w:rPr>
              <w:t>Catatan</w:t>
            </w:r>
          </w:p>
        </w:tc>
      </w:tr>
      <w:tr>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pPr>
              <w:jc w:val="center"/>
            </w:pPr>
            <w:r/>
            <w:r>
              <w:rPr>
                <w:rFonts w:ascii="Arial" w:hAnsi="Arial"/>
                <w:b/>
                <w:color w:val="475569"/>
                <w:sz w:val="18"/>
              </w:rPr>
              <w:t>11.1</w:t>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r/>
            <w:r>
              <w:rPr>
                <w:rFonts w:ascii="Arial" w:hAnsi="Arial"/>
                <w:b w:val="0"/>
                <w:color w:val="0F172A"/>
                <w:sz w:val="18"/>
              </w:rPr>
              <w:t>Capaian Bahagian</w:t>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shd w:fill="ECFDF5"/>
          </w:tcPr>
          <w:p>
            <w:pPr>
              <w:jc w:val="center"/>
            </w:pPr>
            <w:r/>
            <w:r>
              <w:rPr>
                <w:rFonts w:ascii="Arial" w:hAnsi="Arial"/>
                <w:b/>
                <w:color w:val="16A34A"/>
                <w:sz w:val="18"/>
              </w:rPr>
              <w:t>Ya</w:t>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pPr>
              <w:jc w:val="center"/>
            </w:pPr>
            <w:r/>
            <w:r>
              <w:rPr>
                <w:rFonts w:ascii="Arial" w:hAnsi="Arial"/>
                <w:b/>
                <w:color w:val="DC2626"/>
                <w:sz w:val="18"/>
              </w:rPr>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r/>
            <w:r>
              <w:rPr>
                <w:rFonts w:ascii="Arial" w:hAnsi="Arial"/>
                <w:b w:val="0"/>
                <w:color w:val="475569"/>
                <w:sz w:val="18"/>
              </w:rPr>
              <w:t>Wujud pada capaian_pengguna.php dan proses_capaian_pengguna.php.</w:t>
            </w:r>
          </w:p>
        </w:tc>
      </w:tr>
      <w:tr>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pPr>
              <w:jc w:val="center"/>
            </w:pPr>
            <w:r/>
            <w:r>
              <w:rPr>
                <w:rFonts w:ascii="Arial" w:hAnsi="Arial"/>
                <w:b/>
                <w:color w:val="475569"/>
                <w:sz w:val="18"/>
              </w:rPr>
              <w:t>11.2</w:t>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r/>
            <w:r>
              <w:rPr>
                <w:rFonts w:ascii="Arial" w:hAnsi="Arial"/>
                <w:b w:val="0"/>
                <w:color w:val="0F172A"/>
                <w:sz w:val="18"/>
              </w:rPr>
              <w:t>Capaian Pengguna individu</w:t>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shd w:fill="ECFDF5"/>
          </w:tcPr>
          <w:p>
            <w:pPr>
              <w:jc w:val="center"/>
            </w:pPr>
            <w:r/>
            <w:r>
              <w:rPr>
                <w:rFonts w:ascii="Arial" w:hAnsi="Arial"/>
                <w:b/>
                <w:color w:val="16A34A"/>
                <w:sz w:val="18"/>
              </w:rPr>
              <w:t>Ya</w:t>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pPr>
              <w:jc w:val="center"/>
            </w:pPr>
            <w:r/>
            <w:r>
              <w:rPr>
                <w:rFonts w:ascii="Arial" w:hAnsi="Arial"/>
                <w:b/>
                <w:color w:val="DC2626"/>
                <w:sz w:val="18"/>
              </w:rPr>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r/>
            <w:r>
              <w:rPr>
                <w:rFonts w:ascii="Arial" w:hAnsi="Arial"/>
                <w:b w:val="0"/>
                <w:color w:val="475569"/>
                <w:sz w:val="18"/>
              </w:rPr>
              <w:t>Wujud melalui proses_capaian_user.php.</w:t>
            </w:r>
          </w:p>
        </w:tc>
      </w:tr>
      <w:tr>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pPr>
              <w:jc w:val="center"/>
            </w:pPr>
            <w:r/>
            <w:r>
              <w:rPr>
                <w:rFonts w:ascii="Arial" w:hAnsi="Arial"/>
                <w:b/>
                <w:color w:val="475569"/>
                <w:sz w:val="18"/>
              </w:rPr>
              <w:t>11.3</w:t>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r/>
            <w:r>
              <w:rPr>
                <w:rFonts w:ascii="Arial" w:hAnsi="Arial"/>
                <w:b w:val="0"/>
                <w:color w:val="0F172A"/>
                <w:sz w:val="18"/>
              </w:rPr>
              <w:t>Link capaian pengguna kepada capaian bahagian</w:t>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shd w:fill="ECFDF5"/>
          </w:tcPr>
          <w:p>
            <w:pPr>
              <w:jc w:val="center"/>
            </w:pPr>
            <w:r/>
            <w:r>
              <w:rPr>
                <w:rFonts w:ascii="Arial" w:hAnsi="Arial"/>
                <w:b/>
                <w:color w:val="16A34A"/>
                <w:sz w:val="18"/>
              </w:rPr>
              <w:t>Ya</w:t>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pPr>
              <w:jc w:val="center"/>
            </w:pPr>
            <w:r/>
            <w:r>
              <w:rPr>
                <w:rFonts w:ascii="Arial" w:hAnsi="Arial"/>
                <w:b/>
                <w:color w:val="DC2626"/>
                <w:sz w:val="18"/>
              </w:rPr>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r/>
            <w:r>
              <w:rPr>
                <w:rFonts w:ascii="Arial" w:hAnsi="Arial"/>
                <w:b w:val="0"/>
                <w:color w:val="475569"/>
                <w:sz w:val="18"/>
              </w:rPr>
              <w:t>Capaian pengguna boleh digunakan sebagai override kepada bahagian.</w:t>
            </w:r>
          </w:p>
        </w:tc>
      </w:tr>
      <w:tr>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pPr>
              <w:jc w:val="center"/>
            </w:pPr>
            <w:r/>
            <w:r>
              <w:rPr>
                <w:rFonts w:ascii="Arial" w:hAnsi="Arial"/>
                <w:b/>
                <w:color w:val="475569"/>
                <w:sz w:val="18"/>
              </w:rPr>
              <w:t>11.4</w:t>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r/>
            <w:r>
              <w:rPr>
                <w:rFonts w:ascii="Arial" w:hAnsi="Arial"/>
                <w:b w:val="0"/>
                <w:color w:val="0F172A"/>
                <w:sz w:val="18"/>
              </w:rPr>
              <w:t>Permission Create, Read, Update, Delete</w:t>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shd w:fill="ECFDF5"/>
          </w:tcPr>
          <w:p>
            <w:pPr>
              <w:jc w:val="center"/>
            </w:pPr>
            <w:r/>
            <w:r>
              <w:rPr>
                <w:rFonts w:ascii="Arial" w:hAnsi="Arial"/>
                <w:b/>
                <w:color w:val="16A34A"/>
                <w:sz w:val="18"/>
              </w:rPr>
              <w:t>Ya</w:t>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pPr>
              <w:jc w:val="center"/>
            </w:pPr>
            <w:r/>
            <w:r>
              <w:rPr>
                <w:rFonts w:ascii="Arial" w:hAnsi="Arial"/>
                <w:b/>
                <w:color w:val="DC2626"/>
                <w:sz w:val="18"/>
              </w:rPr>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r/>
            <w:r>
              <w:rPr>
                <w:rFonts w:ascii="Arial" w:hAnsi="Arial"/>
                <w:b w:val="0"/>
                <w:color w:val="475569"/>
                <w:sz w:val="18"/>
              </w:rPr>
              <w:t>Wujud mengikut modul yang sesuai.</w:t>
            </w:r>
          </w:p>
        </w:tc>
      </w:tr>
      <w:tr>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pPr>
              <w:jc w:val="center"/>
            </w:pPr>
            <w:r/>
            <w:r>
              <w:rPr>
                <w:rFonts w:ascii="Arial" w:hAnsi="Arial"/>
                <w:b/>
                <w:color w:val="475569"/>
                <w:sz w:val="18"/>
              </w:rPr>
              <w:t>11.5</w:t>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r/>
            <w:r>
              <w:rPr>
                <w:rFonts w:ascii="Arial" w:hAnsi="Arial"/>
                <w:b w:val="0"/>
                <w:color w:val="0F172A"/>
                <w:sz w:val="18"/>
              </w:rPr>
              <w:t>Permission Rollback</w:t>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shd w:fill="ECFDF5"/>
          </w:tcPr>
          <w:p>
            <w:pPr>
              <w:jc w:val="center"/>
            </w:pPr>
            <w:r/>
            <w:r>
              <w:rPr>
                <w:rFonts w:ascii="Arial" w:hAnsi="Arial"/>
                <w:b/>
                <w:color w:val="16A34A"/>
                <w:sz w:val="18"/>
              </w:rPr>
              <w:t>Ya</w:t>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pPr>
              <w:jc w:val="center"/>
            </w:pPr>
            <w:r/>
            <w:r>
              <w:rPr>
                <w:rFonts w:ascii="Arial" w:hAnsi="Arial"/>
                <w:b/>
                <w:color w:val="DC2626"/>
                <w:sz w:val="18"/>
              </w:rPr>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r/>
            <w:r>
              <w:rPr>
                <w:rFonts w:ascii="Arial" w:hAnsi="Arial"/>
                <w:b w:val="0"/>
                <w:color w:val="475569"/>
                <w:sz w:val="18"/>
              </w:rPr>
              <w:t>Wujud dalam matriks capaian.</w:t>
            </w:r>
          </w:p>
        </w:tc>
      </w:tr>
      <w:tr>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pPr>
              <w:jc w:val="center"/>
            </w:pPr>
            <w:r/>
            <w:r>
              <w:rPr>
                <w:rFonts w:ascii="Arial" w:hAnsi="Arial"/>
                <w:b/>
                <w:color w:val="475569"/>
                <w:sz w:val="18"/>
              </w:rPr>
              <w:t>11.6</w:t>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r/>
            <w:r>
              <w:rPr>
                <w:rFonts w:ascii="Arial" w:hAnsi="Arial"/>
                <w:b w:val="0"/>
                <w:color w:val="0F172A"/>
                <w:sz w:val="18"/>
              </w:rPr>
              <w:t>Rollback capaian</w:t>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shd w:fill="ECFDF5"/>
          </w:tcPr>
          <w:p>
            <w:pPr>
              <w:jc w:val="center"/>
            </w:pPr>
            <w:r/>
            <w:r>
              <w:rPr>
                <w:rFonts w:ascii="Arial" w:hAnsi="Arial"/>
                <w:b/>
                <w:color w:val="16A34A"/>
                <w:sz w:val="18"/>
              </w:rPr>
              <w:t>Ya</w:t>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pPr>
              <w:jc w:val="center"/>
            </w:pPr>
            <w:r/>
            <w:r>
              <w:rPr>
                <w:rFonts w:ascii="Arial" w:hAnsi="Arial"/>
                <w:b/>
                <w:color w:val="DC2626"/>
                <w:sz w:val="18"/>
              </w:rPr>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r/>
            <w:r>
              <w:rPr>
                <w:rFonts w:ascii="Arial" w:hAnsi="Arial"/>
                <w:b w:val="0"/>
                <w:color w:val="475569"/>
                <w:sz w:val="18"/>
              </w:rPr>
              <w:t>Wujud melalui proses_rollback_capaian_pengguna.php.</w:t>
            </w:r>
          </w:p>
        </w:tc>
      </w:tr>
    </w:tbl>
    <w:p/>
    <w:p>
      <w:pPr>
        <w:pStyle w:val="Heading2"/>
      </w:pPr>
      <w:r>
        <w:rPr>
          <w:rFonts w:ascii="Arial" w:hAnsi="Arial"/>
          <w:color w:val="0066FF"/>
        </w:rPr>
        <w:t>12. Transaksi Log Pengguna dan Profile</w:t>
      </w:r>
    </w:p>
    <w:tbl>
      <w:tblPr>
        <w:tblW w:type="auto" w:w="0"/>
        <w:jc w:val="left"/>
        <w:tblLook w:firstColumn="1" w:firstRow="1" w:lastColumn="0" w:lastRow="0" w:noHBand="0" w:noVBand="1" w:val="04A0"/>
      </w:tblPr>
      <w:tblGrid>
        <w:gridCol w:w="2016"/>
        <w:gridCol w:w="2016"/>
        <w:gridCol w:w="2016"/>
        <w:gridCol w:w="2016"/>
        <w:gridCol w:w="2016"/>
      </w:tblGrid>
      <w:tr>
        <w:tc>
          <w:tcPr>
            <w:tcW w:type="dxa" w:w="504"/>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shd w:fill="EFF6FF"/>
          </w:tcPr>
          <w:p>
            <w:pPr>
              <w:jc w:val="center"/>
            </w:pPr>
            <w:r/>
            <w:r>
              <w:rPr>
                <w:rFonts w:ascii="Arial" w:hAnsi="Arial"/>
                <w:b/>
                <w:color w:val="0066FF"/>
                <w:sz w:val="18"/>
              </w:rPr>
              <w:t>Bil</w:t>
            </w:r>
          </w:p>
        </w:tc>
        <w:tc>
          <w:tcPr>
            <w:tcW w:type="dxa" w:w="4320"/>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shd w:fill="EFF6FF"/>
          </w:tcPr>
          <w:p>
            <w:r/>
            <w:r>
              <w:rPr>
                <w:rFonts w:ascii="Arial" w:hAnsi="Arial"/>
                <w:b/>
                <w:color w:val="0066FF"/>
                <w:sz w:val="18"/>
              </w:rPr>
              <w:t>Item / Fungsi</w:t>
            </w:r>
          </w:p>
        </w:tc>
        <w:tc>
          <w:tcPr>
            <w:tcW w:type="dxa" w:w="1008"/>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shd w:fill="EFF6FF"/>
          </w:tcPr>
          <w:p>
            <w:pPr>
              <w:jc w:val="center"/>
            </w:pPr>
            <w:r/>
            <w:r>
              <w:rPr>
                <w:rFonts w:ascii="Arial" w:hAnsi="Arial"/>
                <w:b/>
                <w:color w:val="0066FF"/>
                <w:sz w:val="18"/>
              </w:rPr>
              <w:t>Ada</w:t>
            </w:r>
          </w:p>
        </w:tc>
        <w:tc>
          <w:tcPr>
            <w:tcW w:type="dxa" w:w="129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shd w:fill="EFF6FF"/>
          </w:tcPr>
          <w:p>
            <w:pPr>
              <w:jc w:val="center"/>
            </w:pPr>
            <w:r/>
            <w:r>
              <w:rPr>
                <w:rFonts w:ascii="Arial" w:hAnsi="Arial"/>
                <w:b/>
                <w:color w:val="0066FF"/>
                <w:sz w:val="18"/>
              </w:rPr>
              <w:t>Belum Ada</w:t>
            </w:r>
          </w:p>
        </w:tc>
        <w:tc>
          <w:tcPr>
            <w:tcW w:type="dxa" w:w="4320"/>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shd w:fill="EFF6FF"/>
          </w:tcPr>
          <w:p>
            <w:r/>
            <w:r>
              <w:rPr>
                <w:rFonts w:ascii="Arial" w:hAnsi="Arial"/>
                <w:b/>
                <w:color w:val="0066FF"/>
                <w:sz w:val="18"/>
              </w:rPr>
              <w:t>Catatan</w:t>
            </w:r>
          </w:p>
        </w:tc>
      </w:tr>
      <w:tr>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pPr>
              <w:jc w:val="center"/>
            </w:pPr>
            <w:r/>
            <w:r>
              <w:rPr>
                <w:rFonts w:ascii="Arial" w:hAnsi="Arial"/>
                <w:b/>
                <w:color w:val="475569"/>
                <w:sz w:val="18"/>
              </w:rPr>
              <w:t>12.1</w:t>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r/>
            <w:r>
              <w:rPr>
                <w:rFonts w:ascii="Arial" w:hAnsi="Arial"/>
                <w:b w:val="0"/>
                <w:color w:val="0F172A"/>
                <w:sz w:val="18"/>
              </w:rPr>
              <w:t>Transaksi log pengguna</w:t>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shd w:fill="ECFDF5"/>
          </w:tcPr>
          <w:p>
            <w:pPr>
              <w:jc w:val="center"/>
            </w:pPr>
            <w:r/>
            <w:r>
              <w:rPr>
                <w:rFonts w:ascii="Arial" w:hAnsi="Arial"/>
                <w:b/>
                <w:color w:val="16A34A"/>
                <w:sz w:val="18"/>
              </w:rPr>
              <w:t>Ya</w:t>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pPr>
              <w:jc w:val="center"/>
            </w:pPr>
            <w:r/>
            <w:r>
              <w:rPr>
                <w:rFonts w:ascii="Arial" w:hAnsi="Arial"/>
                <w:b/>
                <w:color w:val="DC2626"/>
                <w:sz w:val="18"/>
              </w:rPr>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r/>
            <w:r>
              <w:rPr>
                <w:rFonts w:ascii="Arial" w:hAnsi="Arial"/>
                <w:b w:val="0"/>
                <w:color w:val="475569"/>
                <w:sz w:val="18"/>
              </w:rPr>
              <w:t>Wujud pada transaksi_log_pengguna.php.</w:t>
            </w:r>
          </w:p>
        </w:tc>
      </w:tr>
      <w:tr>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pPr>
              <w:jc w:val="center"/>
            </w:pPr>
            <w:r/>
            <w:r>
              <w:rPr>
                <w:rFonts w:ascii="Arial" w:hAnsi="Arial"/>
                <w:b/>
                <w:color w:val="475569"/>
                <w:sz w:val="18"/>
              </w:rPr>
              <w:t>12.2</w:t>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r/>
            <w:r>
              <w:rPr>
                <w:rFonts w:ascii="Arial" w:hAnsi="Arial"/>
                <w:b w:val="0"/>
                <w:color w:val="0F172A"/>
                <w:sz w:val="18"/>
              </w:rPr>
              <w:t>Profile pengguna</w:t>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shd w:fill="ECFDF5"/>
          </w:tcPr>
          <w:p>
            <w:pPr>
              <w:jc w:val="center"/>
            </w:pPr>
            <w:r/>
            <w:r>
              <w:rPr>
                <w:rFonts w:ascii="Arial" w:hAnsi="Arial"/>
                <w:b/>
                <w:color w:val="16A34A"/>
                <w:sz w:val="18"/>
              </w:rPr>
              <w:t>Ya</w:t>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pPr>
              <w:jc w:val="center"/>
            </w:pPr>
            <w:r/>
            <w:r>
              <w:rPr>
                <w:rFonts w:ascii="Arial" w:hAnsi="Arial"/>
                <w:b/>
                <w:color w:val="DC2626"/>
                <w:sz w:val="18"/>
              </w:rPr>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r/>
            <w:r>
              <w:rPr>
                <w:rFonts w:ascii="Arial" w:hAnsi="Arial"/>
                <w:b w:val="0"/>
                <w:color w:val="475569"/>
                <w:sz w:val="18"/>
              </w:rPr>
              <w:t>Wujud pada profile_pengguna.php.</w:t>
            </w:r>
          </w:p>
        </w:tc>
      </w:tr>
      <w:tr>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pPr>
              <w:jc w:val="center"/>
            </w:pPr>
            <w:r/>
            <w:r>
              <w:rPr>
                <w:rFonts w:ascii="Arial" w:hAnsi="Arial"/>
                <w:b/>
                <w:color w:val="475569"/>
                <w:sz w:val="18"/>
              </w:rPr>
              <w:t>12.3</w:t>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r/>
            <w:r>
              <w:rPr>
                <w:rFonts w:ascii="Arial" w:hAnsi="Arial"/>
                <w:b w:val="0"/>
                <w:color w:val="0F172A"/>
                <w:sz w:val="18"/>
              </w:rPr>
              <w:t>Kemaskini profile pengguna</w:t>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shd w:fill="ECFDF5"/>
          </w:tcPr>
          <w:p>
            <w:pPr>
              <w:jc w:val="center"/>
            </w:pPr>
            <w:r/>
            <w:r>
              <w:rPr>
                <w:rFonts w:ascii="Arial" w:hAnsi="Arial"/>
                <w:b/>
                <w:color w:val="16A34A"/>
                <w:sz w:val="18"/>
              </w:rPr>
              <w:t>Ya</w:t>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pPr>
              <w:jc w:val="center"/>
            </w:pPr>
            <w:r/>
            <w:r>
              <w:rPr>
                <w:rFonts w:ascii="Arial" w:hAnsi="Arial"/>
                <w:b/>
                <w:color w:val="DC2626"/>
                <w:sz w:val="18"/>
              </w:rPr>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r/>
            <w:r>
              <w:rPr>
                <w:rFonts w:ascii="Arial" w:hAnsi="Arial"/>
                <w:b w:val="0"/>
                <w:color w:val="475569"/>
                <w:sz w:val="18"/>
              </w:rPr>
              <w:t>Wujud pada proses_profile_pengguna.php.</w:t>
            </w:r>
          </w:p>
        </w:tc>
      </w:tr>
      <w:tr>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pPr>
              <w:jc w:val="center"/>
            </w:pPr>
            <w:r/>
            <w:r>
              <w:rPr>
                <w:rFonts w:ascii="Arial" w:hAnsi="Arial"/>
                <w:b/>
                <w:color w:val="475569"/>
                <w:sz w:val="18"/>
              </w:rPr>
              <w:t>12.4</w:t>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r/>
            <w:r>
              <w:rPr>
                <w:rFonts w:ascii="Arial" w:hAnsi="Arial"/>
                <w:b w:val="0"/>
                <w:color w:val="0F172A"/>
                <w:sz w:val="18"/>
              </w:rPr>
              <w:t>Export log ke Excel/PDF</w:t>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pPr>
              <w:jc w:val="center"/>
            </w:pPr>
            <w:r/>
            <w:r>
              <w:rPr>
                <w:rFonts w:ascii="Arial" w:hAnsi="Arial"/>
                <w:b/>
                <w:color w:val="16A34A"/>
                <w:sz w:val="18"/>
              </w:rPr>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shd w:fill="FEF2F2"/>
          </w:tcPr>
          <w:p>
            <w:pPr>
              <w:jc w:val="center"/>
            </w:pPr>
            <w:r/>
            <w:r>
              <w:rPr>
                <w:rFonts w:ascii="Arial" w:hAnsi="Arial"/>
                <w:b/>
                <w:color w:val="DC2626"/>
                <w:sz w:val="18"/>
              </w:rPr>
              <w:t>Ya</w:t>
            </w:r>
          </w:p>
        </w:tc>
        <w:tc>
          <w:tcPr>
            <w:tcW w:type="dxa" w:w="2016"/>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r/>
            <w:r>
              <w:rPr>
                <w:rFonts w:ascii="Arial" w:hAnsi="Arial"/>
                <w:b w:val="0"/>
                <w:color w:val="475569"/>
                <w:sz w:val="18"/>
              </w:rPr>
              <w:t>Belum ada. Sesuai sebagai cadangan laporan masa hadapan.</w:t>
            </w:r>
          </w:p>
        </w:tc>
      </w:tr>
    </w:tbl>
    <w:p/>
    <w:p>
      <w:pPr>
        <w:pStyle w:val="Heading1"/>
      </w:pPr>
      <w:r>
        <w:rPr>
          <w:rFonts w:ascii="Arial" w:hAnsi="Arial"/>
          <w:color w:val="0066FF"/>
        </w:rPr>
        <w:t>Cadangan Fungsi Baharu: Sub Maklum Balas Audit 1.1, 1.2, 1.3 dan 1.4</w:t>
      </w:r>
    </w:p>
    <w:p>
      <w:pPr>
        <w:spacing w:after="100" w:line="259" w:lineRule="auto"/>
      </w:pPr>
      <w:r>
        <w:rPr>
          <w:rFonts w:ascii="Arial" w:hAnsi="Arial"/>
          <w:b w:val="0"/>
          <w:color w:val="0F172A"/>
          <w:sz w:val="21"/>
        </w:rPr>
        <w:t>Fungsi ini dicadangkan supaya semasa daftar maklumat audit, Admin Audit boleh mencipta beberapa sub item maklum balas seperti 1.1, 1.2 dan 1.3. Jika perlu, Admin Audit boleh menambah item seterusnya seperti 1.4 secara dinamik. Setiap sub item boleh digunakan sebagai pecahan isu atau pecahan tindakan yang lebih terperinci.</w:t>
      </w:r>
    </w:p>
    <w:p>
      <w:pPr>
        <w:spacing w:after="100" w:line="259" w:lineRule="auto"/>
      </w:pPr>
      <w:r>
        <w:rPr>
          <w:rFonts w:ascii="Arial" w:hAnsi="Arial"/>
          <w:b w:val="0"/>
          <w:color w:val="0F172A"/>
          <w:sz w:val="21"/>
        </w:rPr>
        <w:t>Pada dashboard atau halaman tindakan bahagian, pengguna bahagian lain boleh mengisi maklum balas berdasarkan sub item tersebut. Contohnya, Bahagian Teknologi Maklumat boleh mengisi jawapan bagi 1.1, 1.2 dan 1.3 secara berasingan. Ini akan memudahkan Admin Audit melihat isu mana yang sudah dijawab dan isu mana yang masih belum lengkap.</w:t>
      </w:r>
    </w:p>
    <w:p>
      <w:pPr>
        <w:spacing w:after="100" w:line="259" w:lineRule="auto"/>
      </w:pPr>
      <w:r>
        <w:rPr>
          <w:rFonts w:ascii="Arial" w:hAnsi="Arial"/>
          <w:b w:val="0"/>
          <w:color w:val="0F172A"/>
          <w:sz w:val="21"/>
        </w:rPr>
        <w:t>Namun fungsi ini belum ada dalam sistem semasa. Oleh itu, dalam checklist dokumen ini, item tersebut diletakkan sebagai Belum Ada. Untuk membangunkan fungsi ini, sistem perlu menambah struktur database baharu seperti audit_feedback_items atau audit_sub_feedbacks, menambah paparan input berulang di borang daftar audit, dan menambah paparan maklum balas berasingan mengikut sub item pada dashboard serta halaman maklum balas audit.</w:t>
      </w:r>
    </w:p>
    <w:p>
      <w:pPr>
        <w:pStyle w:val="Heading1"/>
      </w:pPr>
      <w:r>
        <w:rPr>
          <w:rFonts w:ascii="Arial" w:hAnsi="Arial"/>
          <w:color w:val="0066FF"/>
        </w:rPr>
        <w:t>Keutamaan Pembangunan Seterusnya</w:t>
      </w:r>
    </w:p>
    <w:tbl>
      <w:tblPr>
        <w:tblW w:type="auto" w:w="0"/>
        <w:tblLook w:firstColumn="1" w:firstRow="1" w:lastColumn="0" w:lastRow="0" w:noHBand="0" w:noVBand="1" w:val="04A0"/>
      </w:tblPr>
      <w:tblGrid>
        <w:gridCol w:w="3360"/>
        <w:gridCol w:w="3360"/>
        <w:gridCol w:w="3360"/>
      </w:tblGrid>
      <w:tr>
        <w:tc>
          <w:tcPr>
            <w:tcW w:type="dxa" w:w="3360"/>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shd w:fill="EFF6FF"/>
          </w:tcPr>
          <w:p>
            <w:r/>
            <w:r>
              <w:rPr>
                <w:rFonts w:ascii="Arial" w:hAnsi="Arial"/>
                <w:b/>
                <w:color w:val="0066FF"/>
                <w:sz w:val="18"/>
              </w:rPr>
              <w:t>Keutamaan</w:t>
            </w:r>
          </w:p>
        </w:tc>
        <w:tc>
          <w:tcPr>
            <w:tcW w:type="dxa" w:w="3360"/>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shd w:fill="EFF6FF"/>
          </w:tcPr>
          <w:p>
            <w:r/>
            <w:r>
              <w:rPr>
                <w:rFonts w:ascii="Arial" w:hAnsi="Arial"/>
                <w:b/>
                <w:color w:val="0066FF"/>
                <w:sz w:val="18"/>
              </w:rPr>
              <w:t>Fungsi</w:t>
            </w:r>
          </w:p>
        </w:tc>
        <w:tc>
          <w:tcPr>
            <w:tcW w:type="dxa" w:w="3360"/>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shd w:fill="EFF6FF"/>
          </w:tcPr>
          <w:p>
            <w:r/>
            <w:r>
              <w:rPr>
                <w:rFonts w:ascii="Arial" w:hAnsi="Arial"/>
                <w:b/>
                <w:color w:val="0066FF"/>
                <w:sz w:val="18"/>
              </w:rPr>
              <w:t>Sebab</w:t>
            </w:r>
          </w:p>
        </w:tc>
      </w:tr>
      <w:tr>
        <w:tc>
          <w:tcPr>
            <w:tcW w:type="dxa" w:w="3360"/>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r/>
            <w:r>
              <w:rPr>
                <w:rFonts w:ascii="Arial" w:hAnsi="Arial"/>
                <w:b/>
                <w:color w:val="DC2626"/>
                <w:sz w:val="19"/>
              </w:rPr>
              <w:t>Tinggi</w:t>
            </w:r>
          </w:p>
        </w:tc>
        <w:tc>
          <w:tcPr>
            <w:tcW w:type="dxa" w:w="3360"/>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r/>
            <w:r>
              <w:rPr>
                <w:rFonts w:ascii="Arial" w:hAnsi="Arial"/>
                <w:b w:val="0"/>
                <w:color w:val="0F172A"/>
                <w:sz w:val="19"/>
              </w:rPr>
              <w:t>Sub maklum balas 1.1, 1.2, 1.3 dan 1.4</w:t>
            </w:r>
          </w:p>
        </w:tc>
        <w:tc>
          <w:tcPr>
            <w:tcW w:type="dxa" w:w="3360"/>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r/>
            <w:r>
              <w:rPr>
                <w:rFonts w:ascii="Arial" w:hAnsi="Arial"/>
                <w:b w:val="0"/>
                <w:color w:val="0F172A"/>
                <w:sz w:val="19"/>
              </w:rPr>
              <w:t>Fungsi ini memberi pecahan tindakan lebih jelas kepada bahagian.</w:t>
            </w:r>
          </w:p>
        </w:tc>
      </w:tr>
      <w:tr>
        <w:tc>
          <w:tcPr>
            <w:tcW w:type="dxa" w:w="3360"/>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r/>
            <w:r>
              <w:rPr>
                <w:rFonts w:ascii="Arial" w:hAnsi="Arial"/>
                <w:b/>
                <w:color w:val="B45309"/>
                <w:sz w:val="19"/>
              </w:rPr>
              <w:t>Sederhana</w:t>
            </w:r>
          </w:p>
        </w:tc>
        <w:tc>
          <w:tcPr>
            <w:tcW w:type="dxa" w:w="3360"/>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r/>
            <w:r>
              <w:rPr>
                <w:rFonts w:ascii="Arial" w:hAnsi="Arial"/>
                <w:b w:val="0"/>
                <w:color w:val="0F172A"/>
                <w:sz w:val="19"/>
              </w:rPr>
              <w:t>Paparan progress sub item di dashboard</w:t>
            </w:r>
          </w:p>
        </w:tc>
        <w:tc>
          <w:tcPr>
            <w:tcW w:type="dxa" w:w="3360"/>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r/>
            <w:r>
              <w:rPr>
                <w:rFonts w:ascii="Arial" w:hAnsi="Arial"/>
                <w:b w:val="0"/>
                <w:color w:val="0F172A"/>
                <w:sz w:val="19"/>
              </w:rPr>
              <w:t>Boleh dibuat selepas struktur sub item siap.</w:t>
            </w:r>
          </w:p>
        </w:tc>
      </w:tr>
      <w:tr>
        <w:tc>
          <w:tcPr>
            <w:tcW w:type="dxa" w:w="3360"/>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r/>
            <w:r>
              <w:rPr>
                <w:rFonts w:ascii="Arial" w:hAnsi="Arial"/>
                <w:b/>
                <w:color w:val="B45309"/>
                <w:sz w:val="19"/>
              </w:rPr>
              <w:t>Sederhana</w:t>
            </w:r>
          </w:p>
        </w:tc>
        <w:tc>
          <w:tcPr>
            <w:tcW w:type="dxa" w:w="3360"/>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r/>
            <w:r>
              <w:rPr>
                <w:rFonts w:ascii="Arial" w:hAnsi="Arial"/>
                <w:b w:val="0"/>
                <w:color w:val="0F172A"/>
                <w:sz w:val="19"/>
              </w:rPr>
              <w:t>Notifikasi email umum selain forgot password</w:t>
            </w:r>
          </w:p>
        </w:tc>
        <w:tc>
          <w:tcPr>
            <w:tcW w:type="dxa" w:w="3360"/>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r/>
            <w:r>
              <w:rPr>
                <w:rFonts w:ascii="Arial" w:hAnsi="Arial"/>
                <w:b w:val="0"/>
                <w:color w:val="0F172A"/>
                <w:sz w:val="19"/>
              </w:rPr>
              <w:t>Berguna untuk tugasan audit dan catatan audit.</w:t>
            </w:r>
          </w:p>
        </w:tc>
      </w:tr>
      <w:tr>
        <w:tc>
          <w:tcPr>
            <w:tcW w:type="dxa" w:w="3360"/>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r/>
            <w:r>
              <w:rPr>
                <w:rFonts w:ascii="Arial" w:hAnsi="Arial"/>
                <w:b/>
                <w:color w:val="475569"/>
                <w:sz w:val="19"/>
              </w:rPr>
              <w:t>Rendah</w:t>
            </w:r>
          </w:p>
        </w:tc>
        <w:tc>
          <w:tcPr>
            <w:tcW w:type="dxa" w:w="3360"/>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r/>
            <w:r>
              <w:rPr>
                <w:rFonts w:ascii="Arial" w:hAnsi="Arial"/>
                <w:b w:val="0"/>
                <w:color w:val="0F172A"/>
                <w:sz w:val="19"/>
              </w:rPr>
              <w:t>Export transaksi log ke Excel/PDF</w:t>
            </w:r>
          </w:p>
        </w:tc>
        <w:tc>
          <w:tcPr>
            <w:tcW w:type="dxa" w:w="3360"/>
            <w:vAlign w:val="center"/>
            <w:tcMar>
              <w:top w:w="90" w:type="dxa"/>
              <w:start w:w="120" w:type="dxa"/>
              <w:bottom w:w="90" w:type="dxa"/>
              <w:end w:w="120" w:type="dxa"/>
            </w:tcMar>
            <w:tcBorders>
              <w:top w:val="single" w:sz="6" w:space="0" w:color="D8E3F0"/>
              <w:left w:val="single" w:sz="6" w:space="0" w:color="D8E3F0"/>
              <w:bottom w:val="single" w:sz="6" w:space="0" w:color="D8E3F0"/>
              <w:right w:val="single" w:sz="6" w:space="0" w:color="D8E3F0"/>
            </w:tcBorders>
          </w:tcPr>
          <w:p>
            <w:r/>
            <w:r>
              <w:rPr>
                <w:rFonts w:ascii="Arial" w:hAnsi="Arial"/>
                <w:b w:val="0"/>
                <w:color w:val="0F172A"/>
                <w:sz w:val="19"/>
              </w:rPr>
              <w:t>Sesuai untuk laporan pentadbiran.</w:t>
            </w:r>
          </w:p>
        </w:tc>
      </w:tr>
    </w:tbl>
    <w:sectPr w:rsidR="00FC693F" w:rsidRPr="0006063C" w:rsidSect="00034616">
      <w:pgSz w:w="12240" w:h="15840"/>
      <w:pgMar w:top="1008" w:right="1080" w:bottom="1008"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Arial" w:hAnsi="Arial"/>
        <w:color w:val="475569"/>
        <w:sz w:val="16"/>
      </w:rPr>
      <w:t>Majlis Agama Islam Negeri Pulau Pinang | Checklist Sistem</w:t>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right"/>
    </w:pPr>
    <w:r>
      <w:rPr>
        <w:rFonts w:ascii="Arial" w:hAnsi="Arial"/>
        <w:color w:val="475569"/>
        <w:sz w:val="16"/>
      </w:rPr>
      <w:t>Checklist Modul Sistem Dashboard Audit MAINPP</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color w:val="0F172A"/>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rial" w:hAnsi="Arial"/>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rial" w:hAnsi="Arial"/>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rial" w:hAnsi="Arial"/>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ascii="Arial" w:hAnsi="Arial"/>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ascii="Arial" w:hAnsi="Arial"/>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